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374A74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D02C1" w:rsidRPr="00603DD6" w:rsidRDefault="00B408C3" w:rsidP="009D02C1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3.5</w:t>
            </w:r>
            <w:r w:rsidR="009D02C1" w:rsidRPr="00603DD6">
              <w:rPr>
                <w:b/>
                <w:lang w:val="ru-RU"/>
              </w:rPr>
              <w:t>. Скобки + известный заряд иона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>
              <w:t>Fe</w:t>
            </w:r>
            <w:r w:rsidRPr="00603DD6">
              <w:rPr>
                <w:lang w:val="ru-RU"/>
              </w:rPr>
              <w:t>₂(</w:t>
            </w:r>
            <w:r>
              <w:t>SO</w:t>
            </w:r>
            <w:r w:rsidRPr="00603DD6">
              <w:rPr>
                <w:lang w:val="ru-RU"/>
              </w:rPr>
              <w:t xml:space="preserve">₄)₃ три сульфат-иона </w:t>
            </w:r>
            <w:r>
              <w:t>SO</w:t>
            </w:r>
            <w:r w:rsidRPr="00603DD6">
              <w:rPr>
                <w:lang w:val="ru-RU"/>
              </w:rPr>
              <w:t>₄</w:t>
            </w:r>
            <w:r w:rsidR="00B408C3" w:rsidRPr="00B408C3">
              <w:rPr>
                <w:vertAlign w:val="superscript"/>
                <w:lang w:val="ru-RU"/>
              </w:rPr>
              <w:t>2-</w:t>
            </w:r>
            <w:r w:rsidRPr="00B408C3">
              <w:rPr>
                <w:vertAlign w:val="superscript"/>
                <w:lang w:val="ru-RU"/>
              </w:rPr>
              <w:t>.</w:t>
            </w:r>
            <w:r w:rsidRPr="00603DD6">
              <w:rPr>
                <w:lang w:val="ru-RU"/>
              </w:rPr>
              <w:t xml:space="preserve"> Их общий заряд равен −6. Поэтому два атома </w:t>
            </w:r>
            <w:r>
              <w:t>Fe</w:t>
            </w:r>
            <w:r w:rsidRPr="00603DD6">
              <w:rPr>
                <w:lang w:val="ru-RU"/>
              </w:rPr>
              <w:t xml:space="preserve"> должны дать +6. Значит </w:t>
            </w:r>
            <w:r>
              <w:t>Fe</w:t>
            </w:r>
            <w:r w:rsidRPr="00603DD6">
              <w:rPr>
                <w:lang w:val="ru-RU"/>
              </w:rPr>
              <w:t xml:space="preserve"> = ⁺³.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>Определи степень окисления металла: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Fe</w:t>
            </w:r>
            <w:r w:rsidRPr="00603DD6">
              <w:rPr>
                <w:lang w:val="ru-RU"/>
              </w:rPr>
              <w:t>(</w:t>
            </w:r>
            <w:r>
              <w:t>NO</w:t>
            </w:r>
            <w:r w:rsidRPr="00603DD6">
              <w:rPr>
                <w:lang w:val="ru-RU"/>
              </w:rPr>
              <w:t xml:space="preserve">₃)₃, если </w:t>
            </w:r>
            <w:r w:rsidR="00B408C3">
              <w:rPr>
                <w:lang w:val="ru-RU"/>
              </w:rPr>
              <w:t>(</w:t>
            </w:r>
            <w:r>
              <w:t>NO</w:t>
            </w:r>
            <w:r w:rsidRPr="00603DD6">
              <w:rPr>
                <w:lang w:val="ru-RU"/>
              </w:rPr>
              <w:t>₃</w:t>
            </w:r>
            <w:r w:rsidR="00B408C3">
              <w:rPr>
                <w:lang w:val="ru-RU"/>
              </w:rPr>
              <w:t>)</w:t>
            </w:r>
            <w:r w:rsidR="00B408C3">
              <w:rPr>
                <w:vertAlign w:val="superscript"/>
                <w:lang w:val="ru-RU"/>
              </w:rPr>
              <w:t>1-</w:t>
            </w:r>
            <w:r w:rsidRPr="00603DD6">
              <w:rPr>
                <w:lang w:val="ru-RU"/>
              </w:rPr>
              <w:t xml:space="preserve">→ </w:t>
            </w:r>
            <w:r>
              <w:t>Fe</w:t>
            </w:r>
            <w:r w:rsidRPr="00603DD6">
              <w:rPr>
                <w:lang w:val="ru-RU"/>
              </w:rPr>
              <w:t xml:space="preserve"> = _____.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Al</w:t>
            </w:r>
            <w:r w:rsidRPr="00603DD6">
              <w:rPr>
                <w:lang w:val="ru-RU"/>
              </w:rPr>
              <w:t>₂(</w:t>
            </w:r>
            <w:r>
              <w:t>SO</w:t>
            </w:r>
            <w:r w:rsidRPr="00603DD6">
              <w:rPr>
                <w:lang w:val="ru-RU"/>
              </w:rPr>
              <w:t xml:space="preserve">₄)₃, если </w:t>
            </w:r>
            <w:r w:rsidR="00B408C3"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₄</w:t>
            </w:r>
            <w:r w:rsidR="00B408C3">
              <w:rPr>
                <w:lang w:val="ru-RU"/>
              </w:rPr>
              <w:t>)</w:t>
            </w:r>
            <w:r w:rsidR="00B408C3">
              <w:rPr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→ </w:t>
            </w:r>
            <w:r>
              <w:t>Al</w:t>
            </w:r>
            <w:r w:rsidRPr="00603DD6">
              <w:rPr>
                <w:lang w:val="ru-RU"/>
              </w:rPr>
              <w:t xml:space="preserve"> = _____.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t>CuSO</w:t>
            </w:r>
            <w:r w:rsidRPr="00603DD6">
              <w:rPr>
                <w:lang w:val="ru-RU"/>
              </w:rPr>
              <w:t xml:space="preserve">₄, если </w:t>
            </w:r>
            <w:r w:rsidR="00B408C3"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₄</w:t>
            </w:r>
            <w:r w:rsidR="00770B63">
              <w:rPr>
                <w:lang w:val="ru-RU"/>
              </w:rPr>
              <w:t>)</w:t>
            </w:r>
            <w:r w:rsidR="00B408C3">
              <w:rPr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→ </w:t>
            </w:r>
            <w:r>
              <w:t>Cu</w:t>
            </w:r>
            <w:r w:rsidRPr="00603DD6">
              <w:rPr>
                <w:lang w:val="ru-RU"/>
              </w:rPr>
              <w:t xml:space="preserve"> = _____.</w:t>
            </w:r>
          </w:p>
          <w:p w:rsidR="009D02C1" w:rsidRPr="00603DD6" w:rsidRDefault="00770B63" w:rsidP="009D02C1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3.6</w:t>
            </w:r>
            <w:r w:rsidR="009D02C1" w:rsidRPr="00603DD6">
              <w:rPr>
                <w:b/>
                <w:lang w:val="ru-RU"/>
              </w:rPr>
              <w:t>. Два неизвестных: кто «забирает» электроны?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>Если степени окисления обоих элементов не заданы, сначала определяем более электроотрицательный элемент. Ему приписываем отрицательную степень окисления</w:t>
            </w:r>
            <w:r w:rsidR="00770B63">
              <w:rPr>
                <w:lang w:val="ru-RU"/>
              </w:rPr>
              <w:t xml:space="preserve"> (считаем, сколько он заберет электронов до полностью заполненного уровня)</w:t>
            </w:r>
            <w:r w:rsidRPr="00603DD6">
              <w:rPr>
                <w:lang w:val="ru-RU"/>
              </w:rPr>
              <w:t>, затем используем баланс.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r>
              <w:t>Fe</w:t>
            </w:r>
            <w:r w:rsidR="00770B63">
              <w:t>Cl</w:t>
            </w:r>
            <w:r w:rsidRPr="00603DD6">
              <w:rPr>
                <w:lang w:val="ru-RU"/>
              </w:rPr>
              <w:t xml:space="preserve">₃. </w:t>
            </w:r>
            <w:r w:rsidR="00770B63">
              <w:t>Cl</w:t>
            </w:r>
            <w:r w:rsidRPr="00603DD6">
              <w:rPr>
                <w:lang w:val="ru-RU"/>
              </w:rPr>
              <w:t xml:space="preserve"> сильнее притягивает электроны → </w:t>
            </w:r>
            <w:r w:rsidR="00770B63">
              <w:t>Cl</w:t>
            </w:r>
            <w:r w:rsidRPr="00603DD6">
              <w:rPr>
                <w:lang w:val="ru-RU"/>
              </w:rPr>
              <w:t xml:space="preserve"> = </w:t>
            </w:r>
            <w:r w:rsidR="00770B63" w:rsidRPr="00770B63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. Тогда </w:t>
            </w:r>
            <w:r>
              <w:t>Fe</w:t>
            </w:r>
            <w:r w:rsidRPr="00603DD6">
              <w:rPr>
                <w:lang w:val="ru-RU"/>
              </w:rPr>
              <w:t xml:space="preserve"> + 3·(</w:t>
            </w:r>
            <w:r w:rsidR="00770B63" w:rsidRPr="00770B63">
              <w:rPr>
                <w:lang w:val="ru-RU"/>
              </w:rPr>
              <w:t>-1</w:t>
            </w:r>
            <w:r w:rsidRPr="00603DD6">
              <w:rPr>
                <w:lang w:val="ru-RU"/>
              </w:rPr>
              <w:t xml:space="preserve">) = 0 → </w:t>
            </w:r>
            <w:r>
              <w:t>Fe</w:t>
            </w:r>
            <w:r w:rsidRPr="00603DD6">
              <w:rPr>
                <w:lang w:val="ru-RU"/>
              </w:rPr>
              <w:t xml:space="preserve"> = ⁺³.</w:t>
            </w:r>
          </w:p>
          <w:p w:rsidR="009D02C1" w:rsidRPr="00603DD6" w:rsidRDefault="00770B63" w:rsidP="009D02C1">
            <w:pPr>
              <w:rPr>
                <w:lang w:val="ru-RU"/>
              </w:rPr>
            </w:pPr>
            <w:r w:rsidRPr="00770B63">
              <w:rPr>
                <w:b/>
                <w:bCs/>
                <w:lang w:val="ru-RU"/>
              </w:rPr>
              <w:t>Реши самостоятельно</w:t>
            </w:r>
            <w:r>
              <w:rPr>
                <w:lang w:val="ru-RU"/>
              </w:rPr>
              <w:t xml:space="preserve"> :</w:t>
            </w:r>
          </w:p>
          <w:p w:rsidR="009D02C1" w:rsidRPr="00603DD6" w:rsidRDefault="009D02C1" w:rsidP="009D02C1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 w:rsidR="00770B63">
              <w:t>PCl</w:t>
            </w:r>
            <w:r w:rsidR="00770B63" w:rsidRPr="00770B63">
              <w:rPr>
                <w:vertAlign w:val="subscript"/>
                <w:lang w:val="ru-RU"/>
              </w:rPr>
              <w:t>5</w:t>
            </w:r>
            <w:r w:rsidRPr="00603DD6">
              <w:rPr>
                <w:lang w:val="ru-RU"/>
              </w:rPr>
              <w:t xml:space="preserve">: </w:t>
            </w:r>
            <w:r w:rsidR="00770B63">
              <w:t>Cl</w:t>
            </w:r>
            <w:r w:rsidR="00770B63" w:rsidRPr="00770B63">
              <w:rPr>
                <w:lang w:val="ru-RU"/>
              </w:rPr>
              <w:t>(</w:t>
            </w:r>
            <w:r w:rsidR="00770B63">
              <w:rPr>
                <w:lang w:val="ru-RU"/>
              </w:rPr>
              <w:t>большая ЭО)</w:t>
            </w:r>
            <w:r w:rsidRPr="00603DD6">
              <w:rPr>
                <w:lang w:val="ru-RU"/>
              </w:rPr>
              <w:t xml:space="preserve"> = </w:t>
            </w:r>
            <w:r w:rsidR="00770B63" w:rsidRPr="00770B63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 → </w:t>
            </w:r>
            <w:r w:rsidR="00770B63">
              <w:t>P</w:t>
            </w:r>
            <w:r w:rsidRPr="00603DD6">
              <w:rPr>
                <w:lang w:val="ru-RU"/>
              </w:rPr>
              <w:t xml:space="preserve"> = _____.</w:t>
            </w:r>
          </w:p>
          <w:p w:rsidR="009D02C1" w:rsidRDefault="009D02C1" w:rsidP="009D02C1">
            <w:r>
              <w:t>б) Cu</w:t>
            </w:r>
            <w:r w:rsidR="00770B63">
              <w:t>Br</w:t>
            </w:r>
            <w:r w:rsidR="00770B63">
              <w:rPr>
                <w:vertAlign w:val="subscript"/>
              </w:rPr>
              <w:t>2</w:t>
            </w:r>
            <w:r>
              <w:t xml:space="preserve">: </w:t>
            </w:r>
            <w:r w:rsidR="00770B63">
              <w:t>Br</w:t>
            </w:r>
            <w:r>
              <w:t xml:space="preserve"> = </w:t>
            </w:r>
            <w:r w:rsidR="00770B63" w:rsidRPr="00770B63">
              <w:rPr>
                <w:vertAlign w:val="superscript"/>
              </w:rPr>
              <w:t>-1</w:t>
            </w:r>
            <w:r>
              <w:t xml:space="preserve"> → Cu = _____.</w:t>
            </w:r>
          </w:p>
          <w:p w:rsidR="009D02C1" w:rsidRDefault="009D02C1" w:rsidP="009D02C1">
            <w:r>
              <w:t>в) FeS: S = ⁻² → Fe = _____.</w:t>
            </w:r>
          </w:p>
          <w:p w:rsidR="009D02C1" w:rsidRPr="00770B63" w:rsidRDefault="00770B63" w:rsidP="009D02C1">
            <w:pPr>
              <w:rPr>
                <w:lang w:val="ru-RU"/>
              </w:rPr>
            </w:pPr>
            <w:r>
              <w:rPr>
                <w:lang w:val="ru-RU"/>
              </w:rPr>
              <w:t xml:space="preserve">Г)    </w:t>
            </w:r>
            <w:r w:rsidR="009D02C1" w:rsidRPr="009C644F">
              <w:rPr>
                <w:lang w:val="ru-RU"/>
              </w:rPr>
              <w:t>CCl</w:t>
            </w:r>
            <w:r w:rsidR="009D02C1" w:rsidRPr="009C644F">
              <w:rPr>
                <w:rFonts w:ascii="Cambria Math" w:hAnsi="Cambria Math" w:cs="Cambria Math"/>
                <w:lang w:val="ru-RU"/>
              </w:rPr>
              <w:t xml:space="preserve">₄   </w:t>
            </w:r>
          </w:p>
          <w:p w:rsidR="008449C0" w:rsidRDefault="0070741F" w:rsidP="009D02C1">
            <w:pPr>
              <w:rPr>
                <w:i/>
                <w:iCs/>
                <w:sz w:val="22"/>
                <w:szCs w:val="20"/>
                <w:lang w:val="ru-RU"/>
              </w:rPr>
            </w:pPr>
            <w:r w:rsidRPr="008449C0">
              <w:rPr>
                <w:b/>
                <w:bCs/>
                <w:i/>
                <w:iCs/>
                <w:sz w:val="22"/>
                <w:szCs w:val="20"/>
                <w:lang w:val="ru-RU"/>
              </w:rPr>
              <w:t xml:space="preserve">!!! </w:t>
            </w:r>
            <w:r w:rsidR="008449C0" w:rsidRPr="008449C0">
              <w:rPr>
                <w:b/>
                <w:bCs/>
                <w:i/>
                <w:iCs/>
                <w:sz w:val="22"/>
                <w:szCs w:val="20"/>
                <w:lang w:val="ru-RU"/>
              </w:rPr>
              <w:t>Проверь себя</w:t>
            </w:r>
            <w:r w:rsidR="009D02C1" w:rsidRPr="008449C0">
              <w:rPr>
                <w:sz w:val="22"/>
                <w:szCs w:val="20"/>
                <w:lang w:val="ru-RU"/>
              </w:rPr>
              <w:t xml:space="preserve">: </w:t>
            </w:r>
            <w:r w:rsidRPr="008449C0">
              <w:rPr>
                <w:sz w:val="22"/>
                <w:szCs w:val="20"/>
                <w:lang w:val="ru-RU"/>
              </w:rPr>
              <w:t xml:space="preserve"> </w:t>
            </w:r>
            <w:r w:rsidR="009D02C1" w:rsidRPr="008449C0">
              <w:rPr>
                <w:sz w:val="22"/>
                <w:szCs w:val="20"/>
                <w:lang w:val="ru-RU"/>
              </w:rPr>
              <w:t xml:space="preserve">□ </w:t>
            </w:r>
            <w:r w:rsidR="009D02C1" w:rsidRPr="008449C0">
              <w:rPr>
                <w:i/>
                <w:iCs/>
                <w:sz w:val="22"/>
                <w:szCs w:val="20"/>
                <w:lang w:val="ru-RU"/>
              </w:rPr>
              <w:t>могу сам</w:t>
            </w:r>
            <w:r w:rsidR="008449C0" w:rsidRPr="008449C0">
              <w:rPr>
                <w:i/>
                <w:iCs/>
                <w:sz w:val="22"/>
                <w:szCs w:val="20"/>
                <w:lang w:val="ru-RU"/>
              </w:rPr>
              <w:t xml:space="preserve"> </w:t>
            </w:r>
            <w:r w:rsidR="008449C0">
              <w:rPr>
                <w:i/>
                <w:iCs/>
                <w:sz w:val="22"/>
                <w:szCs w:val="20"/>
                <w:lang w:val="ru-RU"/>
              </w:rPr>
              <w:t>определить</w:t>
            </w:r>
            <w:r w:rsidR="008449C0" w:rsidRPr="008449C0">
              <w:rPr>
                <w:i/>
                <w:iCs/>
                <w:sz w:val="22"/>
                <w:szCs w:val="20"/>
                <w:lang w:val="ru-RU"/>
              </w:rPr>
              <w:t xml:space="preserve"> Ст.ок.</w:t>
            </w:r>
            <w:r w:rsidR="009D02C1" w:rsidRPr="008449C0">
              <w:rPr>
                <w:i/>
                <w:iCs/>
                <w:sz w:val="22"/>
                <w:szCs w:val="20"/>
                <w:lang w:val="ru-RU"/>
              </w:rPr>
              <w:t xml:space="preserve">  □ нужна подсказка </w:t>
            </w:r>
          </w:p>
          <w:p w:rsidR="009D02C1" w:rsidRPr="008449C0" w:rsidRDefault="009D02C1" w:rsidP="009D02C1">
            <w:pPr>
              <w:rPr>
                <w:i/>
                <w:iCs/>
                <w:sz w:val="22"/>
                <w:szCs w:val="20"/>
                <w:lang w:val="ru-RU"/>
              </w:rPr>
            </w:pPr>
            <w:r w:rsidRPr="008449C0">
              <w:rPr>
                <w:i/>
                <w:iCs/>
                <w:sz w:val="22"/>
                <w:szCs w:val="20"/>
                <w:lang w:val="ru-RU"/>
              </w:rPr>
              <w:t xml:space="preserve"> □ нужно повторить правила</w:t>
            </w:r>
          </w:p>
          <w:p w:rsidR="00C528A2" w:rsidRDefault="009D02C1" w:rsidP="009D02C1">
            <w:pPr>
              <w:spacing w:before="40" w:after="80"/>
              <w:rPr>
                <w:b/>
                <w:lang w:val="ru-RU"/>
              </w:rPr>
            </w:pPr>
            <w:r w:rsidRPr="00603DD6">
              <w:rPr>
                <w:b/>
                <w:lang w:val="ru-RU"/>
              </w:rPr>
              <w:t>Домашнее задание: вернись к заданиям, где ошибся, и реши их ещё раз.</w:t>
            </w:r>
            <w:r w:rsidR="00770B63">
              <w:rPr>
                <w:b/>
                <w:lang w:val="ru-RU"/>
              </w:rPr>
              <w:t xml:space="preserve"> </w:t>
            </w:r>
            <w:r w:rsidR="002C7350" w:rsidRPr="00DA7330">
              <w:rPr>
                <w:b/>
                <w:lang w:val="ru-RU"/>
              </w:rPr>
              <w:t>Попробуй сам</w:t>
            </w:r>
          </w:p>
          <w:p w:rsidR="00430466" w:rsidRPr="00430466" w:rsidRDefault="00430466" w:rsidP="00430466">
            <w:pPr>
              <w:spacing w:before="40" w:after="80"/>
              <w:rPr>
                <w:lang w:val="ru-RU"/>
              </w:rPr>
            </w:pPr>
            <w:r>
              <w:rPr>
                <w:lang w:val="ru-RU"/>
              </w:rPr>
              <w:t>1)</w:t>
            </w:r>
            <w:r w:rsidRPr="00430466">
              <w:rPr>
                <w:lang w:val="ru-RU"/>
              </w:rPr>
              <w:t xml:space="preserve"> Рассчитайте степени окисления атомов химических элементов в веществах:</w:t>
            </w:r>
            <w:r>
              <w:rPr>
                <w:lang w:val="ru-RU"/>
              </w:rPr>
              <w:t xml:space="preserve">  </w:t>
            </w:r>
            <w:r w:rsidRPr="00430466">
              <w:rPr>
                <w:lang w:val="ru-RU"/>
              </w:rPr>
              <w:t>a) 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S; </w:t>
            </w:r>
            <w:r w:rsidRPr="00430466">
              <w:rPr>
                <w:rFonts w:cs="Arial"/>
                <w:lang w:val="ru-RU"/>
              </w:rPr>
              <w:t>б</w:t>
            </w:r>
            <w:r w:rsidRPr="00430466">
              <w:rPr>
                <w:lang w:val="ru-RU"/>
              </w:rPr>
              <w:t>) F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в</w:t>
            </w:r>
            <w:r w:rsidRPr="00430466">
              <w:rPr>
                <w:lang w:val="ru-RU"/>
              </w:rPr>
              <w:t>) KNO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г</w:t>
            </w:r>
            <w:r w:rsidRPr="00430466">
              <w:rPr>
                <w:lang w:val="ru-RU"/>
              </w:rPr>
              <w:t>) Ca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P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д</w:t>
            </w:r>
            <w:r w:rsidRPr="00430466">
              <w:rPr>
                <w:lang w:val="ru-RU"/>
              </w:rPr>
              <w:t>) BF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.</w:t>
            </w:r>
          </w:p>
          <w:p w:rsidR="00430466" w:rsidRPr="00DA7330" w:rsidRDefault="00430466" w:rsidP="00430466">
            <w:pPr>
              <w:spacing w:before="40" w:after="80"/>
              <w:rPr>
                <w:lang w:val="ru-RU"/>
              </w:rPr>
            </w:pPr>
            <w:r>
              <w:rPr>
                <w:lang w:val="ru-RU"/>
              </w:rPr>
              <w:t xml:space="preserve">2) </w:t>
            </w:r>
            <w:r w:rsidRPr="00430466">
              <w:rPr>
                <w:lang w:val="ru-RU"/>
              </w:rPr>
              <w:t>Расположите формулы веществ в порядке увеличения степени окисления атома хлора: KClO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, Cl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, HClO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>, FeCl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, Ca(ClO)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, KClO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.</w:t>
            </w:r>
          </w:p>
          <w:p w:rsidR="00430466" w:rsidRPr="00430466" w:rsidRDefault="00374A74">
            <w:pPr>
              <w:rPr>
                <w:lang w:val="ru-RU"/>
              </w:rPr>
            </w:pPr>
            <w:r>
              <w:rPr>
                <w:lang w:val="ru-RU"/>
              </w:rPr>
              <w:t>3)</w:t>
            </w:r>
            <w:bookmarkStart w:id="0" w:name="_GoBack"/>
            <w:bookmarkEnd w:id="0"/>
            <w:r w:rsidR="00430466">
              <w:rPr>
                <w:lang w:val="ru-RU"/>
              </w:rPr>
              <w:t>*** Найди закономерность между степенью окисления неметалла (</w:t>
            </w:r>
            <w:r w:rsidR="00430466">
              <w:t>S</w:t>
            </w:r>
            <w:r w:rsidR="00430466" w:rsidRPr="00430466">
              <w:rPr>
                <w:lang w:val="ru-RU"/>
              </w:rPr>
              <w:t xml:space="preserve">, </w:t>
            </w:r>
            <w:r w:rsidR="00430466">
              <w:t>N</w:t>
            </w:r>
            <w:r w:rsidR="00430466" w:rsidRPr="00430466">
              <w:rPr>
                <w:lang w:val="ru-RU"/>
              </w:rPr>
              <w:t xml:space="preserve">, </w:t>
            </w:r>
            <w:r w:rsidR="00430466">
              <w:t>P</w:t>
            </w:r>
            <w:r w:rsidR="00430466" w:rsidRPr="00430466">
              <w:rPr>
                <w:lang w:val="ru-RU"/>
              </w:rPr>
              <w:t xml:space="preserve">, </w:t>
            </w:r>
            <w:r w:rsidR="00430466">
              <w:t>C</w:t>
            </w:r>
            <w:r w:rsidR="00430466" w:rsidRPr="00430466">
              <w:rPr>
                <w:lang w:val="ru-RU"/>
              </w:rPr>
              <w:t>)</w:t>
            </w:r>
            <w:r w:rsidR="00430466">
              <w:rPr>
                <w:lang w:val="ru-RU"/>
              </w:rPr>
              <w:t xml:space="preserve"> в кислоте и соответствующей ей соли.</w:t>
            </w:r>
          </w:p>
          <w:p w:rsidR="00C528A2" w:rsidRPr="00430466" w:rsidRDefault="00430466" w:rsidP="00430466">
            <w:pPr>
              <w:rPr>
                <w:lang w:val="ru-RU"/>
              </w:rPr>
            </w:pP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SO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ab/>
            </w:r>
            <w:r>
              <w:rPr>
                <w:lang w:val="ru-RU"/>
              </w:rPr>
              <w:t xml:space="preserve"> - </w:t>
            </w:r>
            <w:r w:rsidRPr="00430466">
              <w:rPr>
                <w:lang w:val="ru-RU"/>
              </w:rPr>
              <w:t>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SO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ab/>
            </w:r>
            <w:r>
              <w:rPr>
                <w:lang w:val="ru-RU"/>
              </w:rPr>
              <w:t xml:space="preserve">   </w:t>
            </w:r>
            <w:r w:rsidRPr="00430466">
              <w:rPr>
                <w:lang w:val="ru-RU"/>
              </w:rPr>
              <w:t>HNO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lang w:val="ru-RU"/>
              </w:rPr>
              <w:t xml:space="preserve"> - </w:t>
            </w:r>
            <w:r w:rsidRPr="00430466">
              <w:rPr>
                <w:lang w:val="ru-RU"/>
              </w:rPr>
              <w:t>KNO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lang w:val="ru-RU"/>
              </w:rPr>
              <w:t xml:space="preserve">      </w:t>
            </w: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PO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>
              <w:rPr>
                <w:rFonts w:ascii="Cambria Math" w:hAnsi="Cambria Math" w:cs="Cambria Math"/>
                <w:lang w:val="ru-RU"/>
              </w:rPr>
              <w:t xml:space="preserve">  </w:t>
            </w:r>
            <w:r>
              <w:rPr>
                <w:lang w:val="ru-RU"/>
              </w:rPr>
              <w:t xml:space="preserve">- </w:t>
            </w:r>
            <w:r w:rsidRPr="00430466">
              <w:rPr>
                <w:lang w:val="ru-RU"/>
              </w:rPr>
              <w:t>Ca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(PO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>)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>
              <w:rPr>
                <w:lang w:val="ru-RU"/>
              </w:rPr>
              <w:t xml:space="preserve">         </w:t>
            </w: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CO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rFonts w:ascii="Cambria Math" w:hAnsi="Cambria Math" w:cs="Cambria Math"/>
                <w:lang w:val="ru-RU"/>
              </w:rPr>
              <w:t xml:space="preserve">   -  </w:t>
            </w:r>
            <w:r w:rsidRPr="00430466">
              <w:rPr>
                <w:lang w:val="ru-RU"/>
              </w:rPr>
              <w:t>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CO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B009E" w:rsidRPr="00603DD6" w:rsidRDefault="008B009E" w:rsidP="008B009E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8B009E" w:rsidRPr="00603DD6" w:rsidRDefault="008B009E" w:rsidP="008B009E">
            <w:pPr>
              <w:jc w:val="center"/>
              <w:rPr>
                <w:lang w:val="ru-RU"/>
              </w:rPr>
            </w:pPr>
            <w:r w:rsidRPr="00603DD6">
              <w:rPr>
                <w:b/>
                <w:lang w:val="ru-RU"/>
              </w:rPr>
              <w:t>ТЕМА: СТЕПЕНЬ ОКИСЛЕНИЯ</w:t>
            </w:r>
          </w:p>
          <w:p w:rsidR="008B009E" w:rsidRPr="00770B63" w:rsidRDefault="008B009E" w:rsidP="008B009E">
            <w:pPr>
              <w:rPr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>Цель: научиться определять степени окисления элементов в формулах неорганических веществ.</w:t>
            </w:r>
          </w:p>
          <w:p w:rsidR="008B009E" w:rsidRPr="00603DD6" w:rsidRDefault="008B009E" w:rsidP="008B009E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Pr="00603DD6">
              <w:rPr>
                <w:b/>
                <w:lang w:val="ru-RU"/>
              </w:rPr>
              <w:t>Сначала вспомним</w:t>
            </w:r>
            <w:r>
              <w:rPr>
                <w:b/>
                <w:lang w:val="ru-RU"/>
              </w:rPr>
              <w:t>. Химическая</w:t>
            </w:r>
            <w:r w:rsidRPr="00603DD6">
              <w:rPr>
                <w:b/>
                <w:lang w:val="ru-RU"/>
              </w:rPr>
              <w:t xml:space="preserve"> связь</w:t>
            </w:r>
          </w:p>
          <w:p w:rsidR="008B009E" w:rsidRPr="00603DD6" w:rsidRDefault="00724239" w:rsidP="0072423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724239">
              <w:rPr>
                <w:lang w:val="ru-RU"/>
              </w:rPr>
              <w:t>томы соединяются друг с другом</w:t>
            </w:r>
            <w:r>
              <w:rPr>
                <w:lang w:val="ru-RU"/>
              </w:rPr>
              <w:t xml:space="preserve">. </w:t>
            </w:r>
            <w:r w:rsidRPr="00724239">
              <w:rPr>
                <w:lang w:val="ru-RU"/>
              </w:rPr>
              <w:t>В зависимости от того, как они это делают, различают несколько типов связей.</w:t>
            </w:r>
            <w:r>
              <w:rPr>
                <w:lang w:val="ru-RU"/>
              </w:rPr>
              <w:t xml:space="preserve"> </w:t>
            </w:r>
            <w:r w:rsidRPr="00724239">
              <w:rPr>
                <w:lang w:val="ru-RU"/>
              </w:rPr>
              <w:t xml:space="preserve">Если атомы отдают или принимают электроны, между ними возникает </w:t>
            </w:r>
            <w:r w:rsidRPr="00724239">
              <w:rPr>
                <w:b/>
                <w:bCs/>
                <w:lang w:val="ru-RU"/>
              </w:rPr>
              <w:t>ионная связь.</w:t>
            </w:r>
            <w:r w:rsidRPr="00724239">
              <w:rPr>
                <w:lang w:val="ru-RU"/>
              </w:rPr>
              <w:t xml:space="preserve"> При этом атомы превращаются в ионы и приобретают заряды.</w:t>
            </w:r>
            <w:r w:rsidR="00374A74">
              <w:rPr>
                <w:lang w:val="ru-RU"/>
              </w:rPr>
              <w:t xml:space="preserve"> </w:t>
            </w:r>
            <w:r w:rsidRPr="00724239">
              <w:rPr>
                <w:lang w:val="ru-RU"/>
              </w:rPr>
              <w:t xml:space="preserve">Если атомы обобществляют электроны, образуя общие электронные пары, возникает </w:t>
            </w:r>
            <w:r w:rsidRPr="00724239">
              <w:rPr>
                <w:b/>
                <w:bCs/>
                <w:lang w:val="ru-RU"/>
              </w:rPr>
              <w:t>ковалентная связь</w:t>
            </w:r>
            <w:r w:rsidRPr="00724239">
              <w:rPr>
                <w:lang w:val="ru-RU"/>
              </w:rPr>
              <w:t>.</w:t>
            </w:r>
            <w:r w:rsidR="008B009E" w:rsidRPr="00603DD6">
              <w:rPr>
                <w:lang w:val="ru-RU"/>
              </w:rPr>
              <w:t xml:space="preserve"> В ковалентной связи электронная пара общая, но может быть смещена к атому, который сильнее притягивает электроны.</w:t>
            </w:r>
          </w:p>
          <w:p w:rsidR="008B009E" w:rsidRPr="00603DD6" w:rsidRDefault="008B009E" w:rsidP="008B009E">
            <w:pPr>
              <w:jc w:val="both"/>
              <w:rPr>
                <w:i/>
                <w:iCs/>
                <w:lang w:val="ru-RU"/>
              </w:rPr>
            </w:pPr>
            <w:r w:rsidRPr="00603DD6">
              <w:rPr>
                <w:i/>
                <w:iCs/>
                <w:lang w:val="ru-RU"/>
              </w:rPr>
              <w:t xml:space="preserve">Поэтому в формуле мы можем условно представить: кто «отдал» электроны — имеет положительную степень окисления, кто «принял» — отрицательную. </w:t>
            </w:r>
          </w:p>
          <w:p w:rsidR="00770B63" w:rsidRPr="00724239" w:rsidRDefault="008B009E" w:rsidP="00724239">
            <w:pPr>
              <w:jc w:val="both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>Степень окисления</w:t>
            </w:r>
            <w:r w:rsidRPr="00603DD6">
              <w:rPr>
                <w:lang w:val="ru-RU"/>
              </w:rPr>
              <w:t xml:space="preserve"> — УСЛОВНЫЙ заряд атома в соединении, </w:t>
            </w:r>
            <w:r w:rsidR="008449C0">
              <w:rPr>
                <w:lang w:val="ru-RU"/>
              </w:rPr>
              <w:t xml:space="preserve">вычисленный в предположении, что связи ионные (т.е. </w:t>
            </w:r>
            <w:r w:rsidRPr="00603DD6">
              <w:rPr>
                <w:lang w:val="ru-RU"/>
              </w:rPr>
              <w:t>электрон</w:t>
            </w:r>
            <w:r w:rsidR="008449C0">
              <w:rPr>
                <w:lang w:val="ru-RU"/>
              </w:rPr>
              <w:t>ы</w:t>
            </w:r>
            <w:r w:rsidRPr="00603DD6">
              <w:rPr>
                <w:lang w:val="ru-RU"/>
              </w:rPr>
              <w:t xml:space="preserve"> полностью </w:t>
            </w:r>
            <w:r>
              <w:rPr>
                <w:lang w:val="ru-RU"/>
              </w:rPr>
              <w:t>смещены</w:t>
            </w:r>
            <w:r w:rsidRPr="00603DD6">
              <w:rPr>
                <w:lang w:val="ru-RU"/>
              </w:rPr>
              <w:t xml:space="preserve"> к более электроотрицательному атому.</w:t>
            </w:r>
            <w:r w:rsidR="008449C0">
              <w:rPr>
                <w:lang w:val="ru-RU"/>
              </w:rPr>
              <w:t>)</w:t>
            </w:r>
          </w:p>
          <w:p w:rsidR="008B009E" w:rsidRPr="00603DD6" w:rsidRDefault="008B009E" w:rsidP="008B009E">
            <w:pPr>
              <w:spacing w:before="40" w:after="80"/>
              <w:rPr>
                <w:bCs/>
                <w:sz w:val="20"/>
                <w:szCs w:val="18"/>
                <w:lang w:val="ru-RU"/>
              </w:rPr>
            </w:pPr>
            <w:r>
              <w:rPr>
                <w:b/>
                <w:lang w:val="ru-RU"/>
              </w:rPr>
              <w:t xml:space="preserve">2. </w:t>
            </w:r>
            <w:r w:rsidRPr="00603DD6">
              <w:rPr>
                <w:b/>
                <w:lang w:val="ru-RU"/>
              </w:rPr>
              <w:t>Правила</w:t>
            </w:r>
            <w:r>
              <w:rPr>
                <w:b/>
                <w:lang w:val="ru-RU"/>
              </w:rPr>
              <w:t xml:space="preserve"> определения степени окисления</w:t>
            </w:r>
            <w:r w:rsidRPr="00603DD6">
              <w:rPr>
                <w:bCs/>
                <w:sz w:val="20"/>
                <w:szCs w:val="18"/>
                <w:lang w:val="ru-RU"/>
              </w:rPr>
              <w:t>.(</w:t>
            </w:r>
            <w:r w:rsidRPr="00724239">
              <w:rPr>
                <w:bCs/>
                <w:i/>
                <w:iCs/>
                <w:sz w:val="20"/>
                <w:szCs w:val="18"/>
                <w:lang w:val="ru-RU"/>
              </w:rPr>
              <w:t>перепиши в тетрадь!)</w:t>
            </w:r>
          </w:p>
          <w:p w:rsidR="008B009E" w:rsidRPr="00603DD6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 w:rsidRPr="009D02C1">
              <w:rPr>
                <w:b/>
                <w:bCs/>
                <w:lang w:val="ru-RU"/>
              </w:rPr>
              <w:t>простом веществе</w:t>
            </w:r>
            <w:r w:rsidRPr="00603DD6">
              <w:rPr>
                <w:lang w:val="ru-RU"/>
              </w:rPr>
              <w:t xml:space="preserve"> степень окисления равна ⁰: 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, </w:t>
            </w:r>
            <w:r>
              <w:t>Fe</w:t>
            </w:r>
            <w:r w:rsidRPr="00603DD6">
              <w:rPr>
                <w:lang w:val="ru-RU"/>
              </w:rPr>
              <w:t>.</w:t>
            </w:r>
          </w:p>
          <w:p w:rsidR="008B009E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F</w:t>
            </w:r>
            <w:r w:rsidRPr="00603DD6">
              <w:rPr>
                <w:lang w:val="ru-RU"/>
              </w:rPr>
              <w:t xml:space="preserve"> в соединениях </w:t>
            </w:r>
            <w:r>
              <w:rPr>
                <w:lang w:val="ru-RU"/>
              </w:rPr>
              <w:t xml:space="preserve">всегда </w:t>
            </w:r>
            <w:r w:rsidRPr="00603DD6">
              <w:rPr>
                <w:lang w:val="ru-RU"/>
              </w:rPr>
              <w:t xml:space="preserve">имеет </w:t>
            </w:r>
            <w:r w:rsidRPr="00603DD6">
              <w:rPr>
                <w:rFonts w:ascii="Cambria Math" w:hAnsi="Cambria Math" w:cs="Cambria Math"/>
                <w:b/>
                <w:bCs/>
                <w:sz w:val="28"/>
                <w:szCs w:val="24"/>
                <w:lang w:val="ru-RU"/>
              </w:rPr>
              <w:t>⁻</w:t>
            </w:r>
            <w:r w:rsidRPr="00603DD6">
              <w:rPr>
                <w:rFonts w:cs="Arial"/>
                <w:b/>
                <w:bCs/>
                <w:sz w:val="28"/>
                <w:szCs w:val="24"/>
                <w:lang w:val="ru-RU"/>
              </w:rPr>
              <w:t>¹</w:t>
            </w:r>
            <w:r w:rsidRPr="00603DD6">
              <w:rPr>
                <w:lang w:val="ru-RU"/>
              </w:rPr>
              <w:t>.</w:t>
            </w:r>
          </w:p>
          <w:p w:rsidR="008B009E" w:rsidRPr="00603DD6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 xml:space="preserve">Металлы </w:t>
            </w:r>
            <w:r w:rsidRPr="00603DD6">
              <w:rPr>
                <w:b/>
                <w:bCs/>
              </w:rPr>
              <w:t>IA</w:t>
            </w:r>
            <w:r w:rsidRPr="00603DD6">
              <w:rPr>
                <w:b/>
                <w:bCs/>
                <w:lang w:val="ru-RU"/>
              </w:rPr>
              <w:t xml:space="preserve">, </w:t>
            </w:r>
            <w:r w:rsidRPr="00603DD6">
              <w:rPr>
                <w:b/>
                <w:bCs/>
              </w:rPr>
              <w:t>IIA</w:t>
            </w:r>
            <w:r w:rsidRPr="00603DD6">
              <w:rPr>
                <w:b/>
                <w:bCs/>
                <w:lang w:val="ru-RU"/>
              </w:rPr>
              <w:t xml:space="preserve">, </w:t>
            </w:r>
            <w:r w:rsidRPr="00603DD6">
              <w:rPr>
                <w:b/>
                <w:bCs/>
              </w:rPr>
              <w:t>IIIA</w:t>
            </w:r>
            <w:r w:rsidRPr="00603DD6">
              <w:rPr>
                <w:lang w:val="ru-RU"/>
              </w:rPr>
              <w:t xml:space="preserve"> </w:t>
            </w:r>
            <w:r w:rsidR="00724239">
              <w:rPr>
                <w:lang w:val="ru-RU"/>
              </w:rPr>
              <w:t xml:space="preserve">групп </w:t>
            </w:r>
            <w:r>
              <w:rPr>
                <w:lang w:val="ru-RU"/>
              </w:rPr>
              <w:t>всегда –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соответственно </w:t>
            </w:r>
            <w:r w:rsidRPr="009D02C1">
              <w:rPr>
                <w:b/>
                <w:bCs/>
                <w:vertAlign w:val="superscript"/>
                <w:lang w:val="ru-RU"/>
              </w:rPr>
              <w:t>+1, +2,  +3</w:t>
            </w:r>
          </w:p>
          <w:p w:rsidR="008B009E" w:rsidRPr="00603DD6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H</w:t>
            </w:r>
            <w:r w:rsidRPr="00603DD6">
              <w:rPr>
                <w:lang w:val="ru-RU"/>
              </w:rPr>
              <w:t xml:space="preserve"> обычно имеет степень окисления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; </w:t>
            </w:r>
            <w:r>
              <w:rPr>
                <w:lang w:val="ru-RU"/>
              </w:rPr>
              <w:t>с металлами (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гидридах</w:t>
            </w:r>
            <w:r>
              <w:rPr>
                <w:lang w:val="ru-RU"/>
              </w:rPr>
              <w:t>)</w:t>
            </w:r>
            <w:r w:rsidRPr="00603DD6">
              <w:rPr>
                <w:rFonts w:cs="Arial"/>
                <w:lang w:val="ru-RU"/>
              </w:rPr>
              <w:t>—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>.</w:t>
            </w:r>
          </w:p>
          <w:p w:rsidR="008B009E" w:rsidRPr="00603DD6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O</w:t>
            </w:r>
            <w:r w:rsidRPr="00603DD6">
              <w:rPr>
                <w:lang w:val="ru-RU"/>
              </w:rPr>
              <w:t xml:space="preserve"> обычно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; </w:t>
            </w:r>
            <w:r>
              <w:rPr>
                <w:lang w:val="ru-RU"/>
              </w:rPr>
              <w:t xml:space="preserve">но 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пероксидах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>и со фтором</w:t>
            </w:r>
            <w:r w:rsidR="00724239">
              <w:rPr>
                <w:lang w:val="ru-RU"/>
              </w:rPr>
              <w:t xml:space="preserve"> </w:t>
            </w:r>
            <w:r>
              <w:rPr>
                <w:lang w:val="ru-RU"/>
              </w:rPr>
              <w:t>(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>
              <w:rPr>
                <w:rFonts w:cs="Arial"/>
                <w:lang w:val="ru-RU"/>
              </w:rPr>
              <w:t xml:space="preserve">,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603DD6">
              <w:rPr>
                <w:rFonts w:ascii="Cambria Math" w:hAnsi="Cambria Math" w:cs="Cambria Math"/>
                <w:vertAlign w:val="superscript"/>
                <w:lang w:val="ru-RU"/>
              </w:rPr>
              <w:t>+2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F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)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</w:p>
          <w:p w:rsidR="008B009E" w:rsidRPr="00AF242B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>СУММА</w:t>
            </w:r>
            <w:r w:rsidRPr="00603DD6">
              <w:rPr>
                <w:lang w:val="ru-RU"/>
              </w:rPr>
              <w:t xml:space="preserve"> степеней окисления всех атомов нейтрального вещества </w:t>
            </w:r>
            <w:r w:rsidRPr="00AF242B">
              <w:rPr>
                <w:b/>
                <w:bCs/>
                <w:lang w:val="ru-RU"/>
              </w:rPr>
              <w:t>равна 0.</w:t>
            </w:r>
          </w:p>
          <w:p w:rsidR="008B009E" w:rsidRPr="00603DD6" w:rsidRDefault="008B009E" w:rsidP="008B009E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r w:rsidRPr="00AF242B">
              <w:rPr>
                <w:b/>
                <w:bCs/>
                <w:lang w:val="ru-RU"/>
              </w:rPr>
              <w:t>многоатомного иона</w:t>
            </w:r>
            <w:r w:rsidRPr="00603DD6">
              <w:rPr>
                <w:lang w:val="ru-RU"/>
              </w:rPr>
              <w:t xml:space="preserve"> сумма степеней окисления равна заряду иона.</w:t>
            </w:r>
            <w:r w:rsidR="00724239">
              <w:rPr>
                <w:lang w:val="ru-RU"/>
              </w:rPr>
              <w:t xml:space="preserve"> </w:t>
            </w:r>
            <w:r>
              <w:rPr>
                <w:lang w:val="ru-RU"/>
              </w:rPr>
              <w:t>(</w:t>
            </w:r>
            <w:r w:rsidRPr="00AF242B">
              <w:rPr>
                <w:i/>
                <w:iCs/>
                <w:lang w:val="ru-RU"/>
              </w:rPr>
              <w:t>см.</w:t>
            </w:r>
            <w:r w:rsidR="00724239">
              <w:rPr>
                <w:i/>
                <w:iCs/>
                <w:lang w:val="ru-RU"/>
              </w:rPr>
              <w:t xml:space="preserve"> </w:t>
            </w:r>
            <w:r w:rsidRPr="00AF242B">
              <w:rPr>
                <w:i/>
                <w:iCs/>
                <w:lang w:val="ru-RU"/>
              </w:rPr>
              <w:t>в таблицу растворимости)</w:t>
            </w:r>
          </w:p>
          <w:p w:rsidR="008B009E" w:rsidRDefault="00430466" w:rsidP="008B009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Проверь себя</w:t>
            </w:r>
            <w:r w:rsidR="008B009E" w:rsidRPr="00603DD6">
              <w:rPr>
                <w:b/>
                <w:lang w:val="ru-RU"/>
              </w:rPr>
              <w:t xml:space="preserve">: </w:t>
            </w:r>
            <w:r w:rsidR="008B009E">
              <w:rPr>
                <w:b/>
              </w:rPr>
              <w:t>O</w:t>
            </w:r>
            <w:r w:rsidR="008B009E" w:rsidRPr="00603DD6">
              <w:rPr>
                <w:rFonts w:ascii="Cambria Math" w:hAnsi="Cambria Math" w:cs="Cambria Math"/>
                <w:b/>
                <w:lang w:val="ru-RU"/>
              </w:rPr>
              <w:t>₂</w:t>
            </w:r>
            <w:r w:rsidR="008B009E" w:rsidRPr="00603DD6">
              <w:rPr>
                <w:b/>
                <w:lang w:val="ru-RU"/>
              </w:rPr>
              <w:t xml:space="preserve">: </w:t>
            </w:r>
            <w:r w:rsidR="008B009E">
              <w:rPr>
                <w:b/>
              </w:rPr>
              <w:t>O</w:t>
            </w:r>
            <w:r w:rsidR="008B009E" w:rsidRPr="00603DD6">
              <w:rPr>
                <w:b/>
                <w:lang w:val="ru-RU"/>
              </w:rPr>
              <w:t xml:space="preserve"> = ___; </w:t>
            </w:r>
            <w:r w:rsidR="008B009E">
              <w:rPr>
                <w:b/>
              </w:rPr>
              <w:t>H</w:t>
            </w:r>
            <w:r w:rsidR="008B009E" w:rsidRPr="00603DD6">
              <w:rPr>
                <w:rFonts w:ascii="Cambria Math" w:hAnsi="Cambria Math" w:cs="Cambria Math"/>
                <w:b/>
                <w:lang w:val="ru-RU"/>
              </w:rPr>
              <w:t>₂</w:t>
            </w:r>
            <w:r w:rsidR="008B009E">
              <w:rPr>
                <w:b/>
              </w:rPr>
              <w:t>O</w:t>
            </w:r>
            <w:r w:rsidR="008B009E" w:rsidRPr="00603DD6">
              <w:rPr>
                <w:b/>
                <w:lang w:val="ru-RU"/>
              </w:rPr>
              <w:t xml:space="preserve">: </w:t>
            </w:r>
            <w:r w:rsidR="008B009E">
              <w:rPr>
                <w:b/>
              </w:rPr>
              <w:t>H</w:t>
            </w:r>
            <w:r w:rsidR="008B009E" w:rsidRPr="00603DD6">
              <w:rPr>
                <w:b/>
                <w:lang w:val="ru-RU"/>
              </w:rPr>
              <w:t xml:space="preserve"> = ___, </w:t>
            </w:r>
            <w:r w:rsidR="008B009E">
              <w:rPr>
                <w:b/>
              </w:rPr>
              <w:t>O</w:t>
            </w:r>
            <w:r w:rsidR="008B009E" w:rsidRPr="00603DD6">
              <w:rPr>
                <w:b/>
                <w:lang w:val="ru-RU"/>
              </w:rPr>
              <w:t xml:space="preserve"> = ___; </w:t>
            </w:r>
          </w:p>
          <w:p w:rsidR="008B009E" w:rsidRPr="00AF242B" w:rsidRDefault="008B009E" w:rsidP="008B009E">
            <w:r>
              <w:rPr>
                <w:b/>
              </w:rPr>
              <w:t>NaCl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Na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Cl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CuF</w:t>
            </w:r>
            <w:r>
              <w:rPr>
                <w:b/>
                <w:vertAlign w:val="subscript"/>
              </w:rPr>
              <w:t>2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Cu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F</w:t>
            </w:r>
            <w:r w:rsidRPr="00AF242B">
              <w:rPr>
                <w:b/>
              </w:rPr>
              <w:t xml:space="preserve"> = ___</w:t>
            </w:r>
            <w:r>
              <w:rPr>
                <w:b/>
              </w:rPr>
              <w:t>,P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5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P =___O=__</w:t>
            </w:r>
          </w:p>
          <w:p w:rsidR="008B009E" w:rsidRPr="00724239" w:rsidRDefault="00724239" w:rsidP="008B009E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8B009E" w:rsidRPr="00603DD6">
              <w:rPr>
                <w:lang w:val="ru-RU"/>
              </w:rPr>
              <w:t xml:space="preserve">ерхний индекс со знаком — это степень окисления. </w:t>
            </w:r>
            <w:r w:rsidR="008B009E">
              <w:t>Na</w:t>
            </w:r>
            <w:r w:rsidR="008B009E" w:rsidRPr="00AF242B">
              <w:rPr>
                <w:rFonts w:ascii="Cambria Math" w:hAnsi="Cambria Math" w:cs="Cambria Math"/>
                <w:lang w:val="ru-RU"/>
              </w:rPr>
              <w:t>⁺</w:t>
            </w:r>
            <w:r w:rsidR="008B009E" w:rsidRPr="00AF242B">
              <w:rPr>
                <w:lang w:val="ru-RU"/>
              </w:rPr>
              <w:t>¹</w:t>
            </w:r>
            <w:r w:rsidR="008B009E">
              <w:t>Cl</w:t>
            </w:r>
            <w:r w:rsidR="008B009E" w:rsidRPr="00AF242B">
              <w:rPr>
                <w:rFonts w:ascii="Cambria Math" w:hAnsi="Cambria Math" w:cs="Cambria Math"/>
                <w:lang w:val="ru-RU"/>
              </w:rPr>
              <w:t>⁻</w:t>
            </w:r>
            <w:r w:rsidR="008B009E" w:rsidRPr="00AF242B">
              <w:rPr>
                <w:lang w:val="ru-RU"/>
              </w:rPr>
              <w:t xml:space="preserve">¹ </w:t>
            </w:r>
            <w:r>
              <w:rPr>
                <w:lang w:val="ru-RU"/>
              </w:rPr>
              <w:t xml:space="preserve">, </w:t>
            </w:r>
            <w:r w:rsidR="008B009E">
              <w:t>O</w:t>
            </w:r>
            <w:r w:rsidR="008B009E" w:rsidRPr="00AF242B">
              <w:rPr>
                <w:rFonts w:ascii="Cambria Math" w:hAnsi="Cambria Math" w:cs="Cambria Math"/>
                <w:lang w:val="ru-RU"/>
              </w:rPr>
              <w:t>⁻</w:t>
            </w:r>
            <w:r w:rsidR="008B009E" w:rsidRPr="00AF242B">
              <w:rPr>
                <w:lang w:val="ru-RU"/>
              </w:rPr>
              <w:t>².</w:t>
            </w:r>
          </w:p>
          <w:p w:rsidR="00C528A2" w:rsidRPr="008B009E" w:rsidRDefault="008B009E" w:rsidP="008B009E">
            <w:pPr>
              <w:rPr>
                <w:lang w:val="ru-RU"/>
              </w:rPr>
            </w:pPr>
            <w:r>
              <w:rPr>
                <w:lang w:val="ru-RU"/>
              </w:rPr>
              <w:t>ВАЖНО!!!!</w:t>
            </w:r>
            <w:r w:rsidRPr="00AF242B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 w:rsidRPr="009D02C1">
              <w:rPr>
                <w:rFonts w:cs="Arial"/>
                <w:color w:val="0F1115"/>
                <w:shd w:val="clear" w:color="auto" w:fill="FFFFFF"/>
                <w:lang w:val="ru-RU"/>
              </w:rPr>
              <w:t>Сначала пишут знак «+» или «-», а потом цифру</w:t>
            </w:r>
          </w:p>
        </w:tc>
      </w:tr>
      <w:tr w:rsidR="00C528A2" w:rsidRPr="00DA7330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B009E" w:rsidRDefault="002C7350" w:rsidP="005358AF">
            <w:pPr>
              <w:spacing w:before="40" w:after="80"/>
              <w:rPr>
                <w:lang w:val="ru-RU"/>
              </w:rPr>
            </w:pPr>
            <w:r w:rsidRPr="008B009E">
              <w:rPr>
                <w:lang w:val="ru-RU"/>
              </w:rPr>
              <w:lastRenderedPageBreak/>
              <w:br w:type="page"/>
            </w:r>
            <w:r w:rsidR="009C644F" w:rsidRPr="009C644F">
              <w:rPr>
                <w:b/>
                <w:lang w:val="ru-RU"/>
              </w:rPr>
              <w:t>3.</w:t>
            </w:r>
            <w:r w:rsidR="008B009E" w:rsidRPr="00603DD6">
              <w:rPr>
                <w:b/>
                <w:lang w:val="ru-RU"/>
              </w:rPr>
              <w:t>1. Один неизвестный: бинарные соединения</w:t>
            </w:r>
            <w:r w:rsidR="005358AF">
              <w:rPr>
                <w:lang w:val="ru-RU"/>
              </w:rPr>
              <w:t xml:space="preserve"> (</w:t>
            </w:r>
            <w:r w:rsidR="008B009E" w:rsidRPr="008B009E">
              <w:rPr>
                <w:b/>
                <w:bCs/>
                <w:lang w:val="ru-RU"/>
              </w:rPr>
              <w:t>два элемента</w:t>
            </w:r>
            <w:r w:rsidR="005358AF">
              <w:rPr>
                <w:b/>
                <w:bCs/>
                <w:lang w:val="ru-RU"/>
              </w:rPr>
              <w:t>)</w:t>
            </w:r>
            <w:r w:rsidR="008B009E" w:rsidRPr="00603DD6">
              <w:rPr>
                <w:lang w:val="ru-RU"/>
              </w:rPr>
              <w:t xml:space="preserve">. </w:t>
            </w:r>
          </w:p>
          <w:p w:rsidR="005358AF" w:rsidRDefault="005358AF" w:rsidP="005358AF">
            <w:pPr>
              <w:pStyle w:val="ae"/>
              <w:numPr>
                <w:ilvl w:val="0"/>
                <w:numId w:val="11"/>
              </w:numPr>
              <w:ind w:left="282" w:hanging="284"/>
              <w:rPr>
                <w:lang w:val="ru-RU"/>
              </w:rPr>
            </w:pPr>
            <w:r>
              <w:rPr>
                <w:lang w:val="ru-RU"/>
              </w:rPr>
              <w:t>Находим элемент с известной степенью окисления(из правил)</w:t>
            </w:r>
          </w:p>
          <w:p w:rsidR="008B009E" w:rsidRPr="005358AF" w:rsidRDefault="008B009E" w:rsidP="005358AF">
            <w:pPr>
              <w:pStyle w:val="ae"/>
              <w:numPr>
                <w:ilvl w:val="0"/>
                <w:numId w:val="11"/>
              </w:numPr>
              <w:ind w:left="282" w:hanging="284"/>
              <w:rPr>
                <w:lang w:val="ru-RU"/>
              </w:rPr>
            </w:pPr>
            <w:r w:rsidRPr="005358AF">
              <w:rPr>
                <w:lang w:val="ru-RU"/>
              </w:rPr>
              <w:t xml:space="preserve">Выбираем элемент, степень окисления которого НЕ задана правилами, и вычисляем её из условия: </w:t>
            </w:r>
            <w:r w:rsidRPr="005358AF">
              <w:rPr>
                <w:b/>
                <w:bCs/>
                <w:lang w:val="ru-RU"/>
              </w:rPr>
              <w:t>сумма должна быть 0</w:t>
            </w:r>
            <w:r w:rsidRPr="005358AF">
              <w:rPr>
                <w:lang w:val="ru-RU"/>
              </w:rPr>
              <w:t>.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r>
              <w:t>HCl</w:t>
            </w:r>
            <w:r w:rsidRPr="00603DD6">
              <w:rPr>
                <w:lang w:val="ru-RU"/>
              </w:rPr>
              <w:t xml:space="preserve">.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+ </w:t>
            </w:r>
            <w:r>
              <w:t>x</w:t>
            </w:r>
            <w:r w:rsidRPr="00603DD6">
              <w:rPr>
                <w:lang w:val="ru-RU"/>
              </w:rPr>
              <w:t xml:space="preserve"> = 0, поэтому </w:t>
            </w:r>
            <w:r>
              <w:t>Cl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lang w:val="ru-RU"/>
              </w:rPr>
              <w:t>¹.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>Теперь самостоятельно: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S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="005358AF">
              <w:rPr>
                <w:lang w:val="ru-RU"/>
              </w:rPr>
              <w:t xml:space="preserve">(таких частиц 2   </w:t>
            </w:r>
            <w:r w:rsidR="005358AF" w:rsidRPr="00603DD6">
              <w:rPr>
                <w:rFonts w:cs="Arial"/>
                <w:lang w:val="ru-RU"/>
              </w:rPr>
              <w:t>→</w:t>
            </w:r>
            <w:r w:rsidR="005358AF">
              <w:rPr>
                <w:lang w:val="ru-RU"/>
              </w:rPr>
              <w:t xml:space="preserve"> </w:t>
            </w:r>
            <w:r w:rsidR="005358AF" w:rsidRPr="005358AF">
              <w:rPr>
                <w:vertAlign w:val="superscript"/>
                <w:lang w:val="ru-RU"/>
              </w:rPr>
              <w:t>+1</w:t>
            </w:r>
            <w:r w:rsidR="005358AF">
              <w:rPr>
                <w:lang w:val="ru-RU"/>
              </w:rPr>
              <w:t xml:space="preserve">*2 =+2 )        </w:t>
            </w:r>
            <w:r w:rsidRPr="00603DD6">
              <w:rPr>
                <w:rFonts w:cs="Arial"/>
                <w:lang w:val="ru-RU"/>
              </w:rPr>
              <w:t>→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="005358AF" w:rsidRPr="005358AF">
              <w:rPr>
                <w:vertAlign w:val="superscript"/>
                <w:lang w:val="ru-RU"/>
              </w:rPr>
              <w:t>-2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AlCl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Al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³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Cl</w:t>
            </w:r>
            <w:r w:rsidRPr="00603DD6">
              <w:rPr>
                <w:lang w:val="ru-RU"/>
              </w:rPr>
              <w:t xml:space="preserve"> = _____.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t>Cl</w:t>
            </w:r>
            <w:r w:rsidR="005358AF" w:rsidRPr="005358AF">
              <w:rPr>
                <w:rFonts w:ascii="Cambria Math" w:hAnsi="Cambria Math" w:cs="Cambria Math"/>
                <w:vertAlign w:val="subscript"/>
                <w:lang w:val="ru-RU"/>
              </w:rPr>
              <w:t>2</w:t>
            </w:r>
            <w:r w:rsidR="005358AF">
              <w:rPr>
                <w:lang w:val="ru-RU"/>
              </w:rPr>
              <w:t>О</w:t>
            </w:r>
            <w:r w:rsidR="005358AF">
              <w:rPr>
                <w:vertAlign w:val="subscript"/>
                <w:lang w:val="ru-RU"/>
              </w:rPr>
              <w:t>7</w:t>
            </w:r>
            <w:r w:rsidRPr="00603DD6">
              <w:rPr>
                <w:lang w:val="ru-RU"/>
              </w:rPr>
              <w:t xml:space="preserve">: </w:t>
            </w:r>
            <w:r w:rsidR="005358AF">
              <w:rPr>
                <w:lang w:val="ru-RU"/>
              </w:rPr>
              <w:t>О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="005358AF" w:rsidRPr="005358AF">
              <w:rPr>
                <w:rFonts w:cs="Arial"/>
                <w:vertAlign w:val="superscript"/>
                <w:lang w:val="ru-RU"/>
              </w:rPr>
              <w:t>2</w:t>
            </w:r>
            <w:r w:rsidRPr="005358AF">
              <w:rPr>
                <w:vertAlign w:val="superscript"/>
                <w:lang w:val="ru-RU"/>
              </w:rPr>
              <w:t xml:space="preserve"> </w:t>
            </w:r>
            <w:r w:rsidR="005358AF" w:rsidRPr="005358AF">
              <w:rPr>
                <w:vertAlign w:val="superscript"/>
                <w:lang w:val="ru-RU"/>
              </w:rPr>
              <w:t xml:space="preserve">    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 w:rsidR="005358AF">
              <w:t>Cl</w:t>
            </w:r>
            <w:r w:rsidRPr="00603DD6">
              <w:rPr>
                <w:lang w:val="ru-RU"/>
              </w:rPr>
              <w:t xml:space="preserve"> = _____.</w:t>
            </w:r>
          </w:p>
          <w:p w:rsidR="008B009E" w:rsidRPr="008449C0" w:rsidRDefault="008B009E" w:rsidP="008B009E">
            <w:r w:rsidRPr="00603DD6">
              <w:rPr>
                <w:lang w:val="ru-RU"/>
              </w:rPr>
              <w:t>г</w:t>
            </w:r>
            <w:r w:rsidRPr="008449C0">
              <w:t xml:space="preserve">) </w:t>
            </w:r>
            <w:r w:rsidR="005358AF">
              <w:t>K</w:t>
            </w:r>
            <w:r w:rsidRPr="008449C0">
              <w:rPr>
                <w:rFonts w:ascii="Cambria Math" w:hAnsi="Cambria Math" w:cs="Cambria Math"/>
              </w:rPr>
              <w:t>₂</w:t>
            </w:r>
            <w:r w:rsidR="005358AF">
              <w:t>S</w:t>
            </w:r>
            <w:r w:rsidRPr="008449C0">
              <w:t xml:space="preserve">: </w:t>
            </w:r>
            <w:r w:rsidR="005358AF">
              <w:t>K</w:t>
            </w:r>
            <w:r w:rsidRPr="008449C0">
              <w:t xml:space="preserve">= </w:t>
            </w:r>
            <w:r w:rsidR="005358AF" w:rsidRPr="008449C0">
              <w:rPr>
                <w:rFonts w:ascii="Cambria Math" w:hAnsi="Cambria Math" w:cs="Cambria Math"/>
                <w:vertAlign w:val="superscript"/>
              </w:rPr>
              <w:t>+1</w:t>
            </w:r>
            <w:r w:rsidRPr="008449C0">
              <w:t xml:space="preserve"> </w:t>
            </w:r>
            <w:r w:rsidRPr="008449C0">
              <w:rPr>
                <w:rFonts w:cs="Arial"/>
              </w:rPr>
              <w:t>→</w:t>
            </w:r>
            <w:r w:rsidRPr="008449C0">
              <w:t xml:space="preserve"> </w:t>
            </w:r>
            <w:r w:rsidR="005358AF" w:rsidRPr="008449C0">
              <w:t xml:space="preserve">   </w:t>
            </w:r>
            <w:r>
              <w:t>S</w:t>
            </w:r>
            <w:r w:rsidRPr="008449C0">
              <w:t xml:space="preserve"> = _____.</w:t>
            </w:r>
          </w:p>
          <w:p w:rsidR="009C644F" w:rsidRPr="008449C0" w:rsidRDefault="008B009E" w:rsidP="008B009E">
            <w:r w:rsidRPr="00603DD6">
              <w:rPr>
                <w:lang w:val="ru-RU"/>
              </w:rPr>
              <w:t>д</w:t>
            </w:r>
            <w:r w:rsidRPr="008449C0">
              <w:t xml:space="preserve">) </w:t>
            </w:r>
            <w:r w:rsidR="005358AF">
              <w:t>PF</w:t>
            </w:r>
            <w:r w:rsidR="005358AF" w:rsidRPr="008449C0">
              <w:rPr>
                <w:vertAlign w:val="subscript"/>
              </w:rPr>
              <w:t>5</w:t>
            </w:r>
            <w:r w:rsidRPr="008449C0">
              <w:t xml:space="preserve">: </w:t>
            </w:r>
            <w:r w:rsidR="005358AF">
              <w:t>F</w:t>
            </w:r>
            <w:r w:rsidRPr="008449C0">
              <w:t xml:space="preserve"> = </w:t>
            </w:r>
            <w:r w:rsidR="005358AF" w:rsidRPr="008449C0">
              <w:rPr>
                <w:rFonts w:ascii="Cambria Math" w:hAnsi="Cambria Math" w:cs="Cambria Math"/>
              </w:rPr>
              <w:t xml:space="preserve">    </w:t>
            </w:r>
            <w:r w:rsidRPr="008449C0">
              <w:t xml:space="preserve"> </w:t>
            </w:r>
            <w:r w:rsidRPr="008449C0">
              <w:rPr>
                <w:rFonts w:cs="Arial"/>
              </w:rPr>
              <w:t>→</w:t>
            </w:r>
            <w:r w:rsidRPr="008449C0">
              <w:t xml:space="preserve"> </w:t>
            </w:r>
            <w:r w:rsidR="005358AF" w:rsidRPr="008449C0">
              <w:t xml:space="preserve">   </w:t>
            </w:r>
            <w:r w:rsidR="005358AF">
              <w:t>P</w:t>
            </w:r>
            <w:r w:rsidRPr="008449C0">
              <w:t xml:space="preserve"> = _____.</w:t>
            </w:r>
          </w:p>
          <w:p w:rsidR="00277E77" w:rsidRDefault="00277E77" w:rsidP="009C644F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Определи степени окисления каждого элемента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277E77" w:rsidRDefault="00277E77" w:rsidP="009C644F">
            <w:pPr>
              <w:spacing w:after="40"/>
              <w:rPr>
                <w:lang w:val="ru-RU"/>
              </w:rPr>
            </w:pPr>
          </w:p>
          <w:p w:rsidR="009C644F" w:rsidRDefault="009C644F" w:rsidP="009C644F">
            <w:pPr>
              <w:spacing w:after="40"/>
              <w:rPr>
                <w:lang w:val="ru-RU"/>
              </w:rPr>
            </w:pPr>
            <w:r w:rsidRPr="009C644F">
              <w:t>Na</w:t>
            </w:r>
            <w:r>
              <w:t>I</w:t>
            </w:r>
            <w:r w:rsidRPr="009C644F">
              <w:rPr>
                <w:lang w:val="ru-RU"/>
              </w:rPr>
              <w:t xml:space="preserve">    Ca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N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9C644F">
              <w:rPr>
                <w:lang w:val="ru-RU"/>
              </w:rPr>
              <w:t>SF</w:t>
            </w:r>
            <w:r w:rsidRPr="009C644F">
              <w:rPr>
                <w:rFonts w:ascii="Cambria Math" w:hAnsi="Cambria Math" w:cs="Cambria Math"/>
                <w:lang w:val="ru-RU"/>
              </w:rPr>
              <w:t>₆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9C644F">
              <w:rPr>
                <w:lang w:val="ru-RU"/>
              </w:rPr>
              <w:t>Mg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P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9C644F">
              <w:t>Si</w:t>
            </w:r>
            <w:r>
              <w:rPr>
                <w:lang w:val="ru-RU"/>
              </w:rPr>
              <w:t>О</w:t>
            </w:r>
            <w:r w:rsidRPr="009C644F">
              <w:rPr>
                <w:rFonts w:ascii="Cambria Math" w:hAnsi="Cambria Math" w:cs="Cambria Math"/>
                <w:vertAlign w:val="subscript"/>
                <w:lang w:val="ru-RU"/>
              </w:rPr>
              <w:t>2</w:t>
            </w:r>
            <w:r w:rsidRPr="009C644F">
              <w:rPr>
                <w:lang w:val="ru-RU"/>
              </w:rPr>
              <w:tab/>
              <w:t xml:space="preserve"> </w:t>
            </w:r>
            <w:r>
              <w:rPr>
                <w:lang w:val="ru-RU"/>
              </w:rPr>
              <w:t xml:space="preserve">   </w:t>
            </w:r>
            <w:r w:rsidRPr="009C644F">
              <w:rPr>
                <w:lang w:val="ru-RU"/>
              </w:rPr>
              <w:t>PH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r w:rsidRPr="009C644F">
              <w:rPr>
                <w:lang w:val="ru-RU"/>
              </w:rPr>
              <w:t>CaBr</w:t>
            </w:r>
            <w:r w:rsidRPr="009C644F">
              <w:rPr>
                <w:rFonts w:ascii="Cambria Math" w:hAnsi="Cambria Math" w:cs="Cambria Math"/>
                <w:lang w:val="ru-RU"/>
              </w:rPr>
              <w:t xml:space="preserve">₂  </w:t>
            </w:r>
            <w:r w:rsidRPr="009C644F">
              <w:rPr>
                <w:rFonts w:cs="Arial"/>
                <w:lang w:val="ru-RU"/>
              </w:rPr>
              <w:t xml:space="preserve">  </w:t>
            </w:r>
            <w:r w:rsidRPr="009C644F">
              <w:rPr>
                <w:rFonts w:cs="Arial"/>
              </w:rPr>
              <w:t>Cu</w:t>
            </w:r>
            <w:r w:rsidRPr="009C644F">
              <w:rPr>
                <w:rFonts w:cs="Arial"/>
                <w:vertAlign w:val="subscript"/>
                <w:lang w:val="ru-RU"/>
              </w:rPr>
              <w:t>2</w:t>
            </w:r>
            <w:r>
              <w:rPr>
                <w:rFonts w:cs="Arial"/>
              </w:rPr>
              <w:t>O</w:t>
            </w:r>
            <w:r w:rsidRPr="009C644F">
              <w:rPr>
                <w:rFonts w:cs="Arial"/>
                <w:lang w:val="ru-RU"/>
              </w:rPr>
              <w:t xml:space="preserve">   </w:t>
            </w:r>
            <w:r>
              <w:rPr>
                <w:rFonts w:cs="Arial"/>
              </w:rPr>
              <w:t>KH</w:t>
            </w:r>
          </w:p>
          <w:p w:rsidR="008B009E" w:rsidRPr="00B408C3" w:rsidRDefault="008B009E" w:rsidP="00B408C3">
            <w:pPr>
              <w:pStyle w:val="ae"/>
              <w:numPr>
                <w:ilvl w:val="0"/>
                <w:numId w:val="13"/>
              </w:numPr>
              <w:spacing w:after="40"/>
              <w:rPr>
                <w:lang w:val="ru-RU"/>
              </w:rPr>
            </w:pPr>
            <w:r w:rsidRPr="00B408C3">
              <w:rPr>
                <w:b/>
                <w:lang w:val="ru-RU"/>
              </w:rPr>
              <w:t>Найди ошибку</w:t>
            </w:r>
          </w:p>
          <w:p w:rsidR="008B009E" w:rsidRPr="00603DD6" w:rsidRDefault="008B009E" w:rsidP="00B408C3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Ученик записал: </w:t>
            </w:r>
            <w:r>
              <w:t>Fe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Fe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lang w:val="ru-RU"/>
              </w:rPr>
              <w:t>²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₃⁻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Верно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ли</w:t>
            </w:r>
            <w:r w:rsidRPr="00603DD6">
              <w:rPr>
                <w:lang w:val="ru-RU"/>
              </w:rPr>
              <w:t xml:space="preserve">? </w:t>
            </w:r>
            <w:r w:rsidRPr="00603DD6">
              <w:rPr>
                <w:rFonts w:cs="Arial"/>
                <w:lang w:val="ru-RU"/>
              </w:rPr>
              <w:t>Если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нет</w:t>
            </w:r>
            <w:r w:rsidRPr="00603DD6">
              <w:rPr>
                <w:lang w:val="ru-RU"/>
              </w:rPr>
              <w:t xml:space="preserve">, </w:t>
            </w:r>
            <w:r w:rsidRPr="00603DD6">
              <w:rPr>
                <w:rFonts w:cs="Arial"/>
                <w:lang w:val="ru-RU"/>
              </w:rPr>
              <w:t>объясни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исправь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запись</w:t>
            </w:r>
            <w:r w:rsidRPr="00603DD6">
              <w:rPr>
                <w:lang w:val="ru-RU"/>
              </w:rPr>
              <w:t>.</w:t>
            </w:r>
          </w:p>
          <w:p w:rsidR="008B009E" w:rsidRPr="00603DD6" w:rsidRDefault="008B009E" w:rsidP="008B009E">
            <w:p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>________________________________________________________</w:t>
            </w:r>
          </w:p>
          <w:p w:rsidR="008B009E" w:rsidRPr="009C644F" w:rsidRDefault="008B009E" w:rsidP="008B009E">
            <w:r w:rsidRPr="00603DD6">
              <w:rPr>
                <w:lang w:val="ru-RU"/>
              </w:rPr>
              <w:t xml:space="preserve">Ученик записал: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="00277E77">
              <w:rPr>
                <w:lang w:val="ru-RU"/>
              </w:rPr>
              <w:t>О</w:t>
            </w:r>
            <w:r w:rsidR="00277E77">
              <w:rPr>
                <w:vertAlign w:val="subscript"/>
                <w:lang w:val="ru-RU"/>
              </w:rPr>
              <w:t>2</w:t>
            </w:r>
            <w:r w:rsidRPr="00603DD6">
              <w:rPr>
                <w:lang w:val="ru-RU"/>
              </w:rPr>
              <w:t xml:space="preserve"> → </w:t>
            </w:r>
            <w:r>
              <w:t>H</w:t>
            </w:r>
            <w:r w:rsidR="009C644F"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lang w:val="ru-RU"/>
              </w:rPr>
              <w:t>¹</w:t>
            </w:r>
            <w:r w:rsidR="009C644F">
              <w:t>O</w:t>
            </w:r>
            <w:r w:rsidR="009C644F" w:rsidRPr="009C644F">
              <w:rPr>
                <w:sz w:val="22"/>
                <w:szCs w:val="20"/>
                <w:vertAlign w:val="subscript"/>
                <w:lang w:val="ru-RU"/>
              </w:rPr>
              <w:t>2</w:t>
            </w:r>
            <w:r w:rsidR="009C644F" w:rsidRPr="00603DD6">
              <w:rPr>
                <w:rFonts w:ascii="Cambria Math" w:hAnsi="Cambria Math" w:cs="Cambria Math"/>
                <w:lang w:val="ru-RU"/>
              </w:rPr>
              <w:t>⁻</w:t>
            </w:r>
            <w:r w:rsidR="009C644F" w:rsidRPr="00603DD6">
              <w:rPr>
                <w:lang w:val="ru-RU"/>
              </w:rPr>
              <w:t>²</w:t>
            </w:r>
            <w:r w:rsidRPr="00603DD6">
              <w:rPr>
                <w:lang w:val="ru-RU"/>
              </w:rPr>
              <w:t>. Проверь рассуждение. __________</w:t>
            </w:r>
            <w:r w:rsidR="009C644F">
              <w:t>_____________________________________________</w:t>
            </w:r>
          </w:p>
          <w:p w:rsidR="008B009E" w:rsidRPr="00AD5D72" w:rsidRDefault="008B009E" w:rsidP="00AD5D72">
            <w:pPr>
              <w:pStyle w:val="ae"/>
              <w:numPr>
                <w:ilvl w:val="0"/>
                <w:numId w:val="12"/>
              </w:numPr>
              <w:spacing w:before="40" w:after="80"/>
              <w:rPr>
                <w:lang w:val="ru-RU"/>
              </w:rPr>
            </w:pPr>
            <w:r w:rsidRPr="00AD5D72">
              <w:rPr>
                <w:b/>
                <w:lang w:val="ru-RU"/>
              </w:rPr>
              <w:t>Выбери правильный вариант</w:t>
            </w:r>
          </w:p>
          <w:p w:rsidR="008B009E" w:rsidRPr="00603DD6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окисления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 xml:space="preserve"> равна: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⁴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</w:p>
          <w:p w:rsidR="00C528A2" w:rsidRDefault="008B009E" w:rsidP="008B009E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r w:rsidR="009C644F">
              <w:t>Mg</w:t>
            </w:r>
            <w:r>
              <w:t>Cl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</w:t>
            </w:r>
            <w:r w:rsidRPr="00603DD6">
              <w:rPr>
                <w:lang w:val="ru-RU"/>
              </w:rPr>
              <w:t xml:space="preserve">ения </w:t>
            </w:r>
            <w:r w:rsidR="00277E77">
              <w:t>Cl</w:t>
            </w:r>
            <w:r w:rsidRPr="00603DD6">
              <w:rPr>
                <w:lang w:val="ru-RU"/>
              </w:rPr>
              <w:t xml:space="preserve"> равна: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="00277E77" w:rsidRPr="00277E77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lang w:val="ru-RU"/>
              </w:rPr>
              <w:t>²</w:t>
            </w:r>
          </w:p>
          <w:p w:rsidR="00AD5D72" w:rsidRPr="00B408C3" w:rsidRDefault="00AD5D72" w:rsidP="004C6235">
            <w:pPr>
              <w:pStyle w:val="ae"/>
              <w:numPr>
                <w:ilvl w:val="0"/>
                <w:numId w:val="12"/>
              </w:numPr>
              <w:rPr>
                <w:i/>
                <w:iCs/>
                <w:sz w:val="20"/>
                <w:szCs w:val="18"/>
                <w:lang w:val="ru-RU"/>
              </w:rPr>
            </w:pPr>
            <w:r w:rsidRPr="00AD5D72">
              <w:rPr>
                <w:b/>
                <w:bCs/>
                <w:lang w:val="ru-RU"/>
              </w:rPr>
              <w:t>Установите соответствие</w:t>
            </w:r>
            <w:r w:rsidRPr="00AD5D72">
              <w:rPr>
                <w:lang w:val="ru-RU"/>
              </w:rPr>
              <w:t xml:space="preserve"> между формулой вещества и степенью окисления марганца в данном </w:t>
            </w:r>
            <w:r w:rsidRPr="00B408C3">
              <w:rPr>
                <w:lang w:val="ru-RU"/>
              </w:rPr>
              <w:t>веществе</w:t>
            </w:r>
            <w:r w:rsidR="00B408C3" w:rsidRPr="00B408C3">
              <w:rPr>
                <w:i/>
                <w:iCs/>
                <w:sz w:val="20"/>
                <w:szCs w:val="18"/>
                <w:lang w:val="ru-RU"/>
              </w:rPr>
              <w:t xml:space="preserve"> (вернись после изучения п.3.2)</w:t>
            </w:r>
          </w:p>
          <w:p w:rsidR="00AD5D72" w:rsidRPr="00AD5D72" w:rsidRDefault="00AD5D72" w:rsidP="00AD5D72">
            <w:pPr>
              <w:rPr>
                <w:lang w:val="ru-RU"/>
              </w:rPr>
            </w:pPr>
            <w:r w:rsidRPr="00AD5D72">
              <w:rPr>
                <w:lang w:val="ru-RU"/>
              </w:rPr>
              <w:t>ФОРМУЛА ВЕЩЕСТВА</w:t>
            </w:r>
            <w:r w:rsidRPr="00AD5D72">
              <w:rPr>
                <w:lang w:val="ru-RU"/>
              </w:rPr>
              <w:tab/>
              <w:t>СТЕПЕНЬ ОКИСЛЕНИЯ МАРГАНЦА</w:t>
            </w:r>
          </w:p>
          <w:tbl>
            <w:tblPr>
              <w:tblStyle w:val="aff0"/>
              <w:tblpPr w:leftFromText="180" w:rightFromText="180" w:vertAnchor="text" w:horzAnchor="page" w:tblpX="5341" w:tblpY="33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"/>
              <w:gridCol w:w="572"/>
            </w:tblGrid>
            <w:tr w:rsidR="00B408C3" w:rsidRPr="00374A74" w:rsidTr="00B408C3">
              <w:tc>
                <w:tcPr>
                  <w:tcW w:w="562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</w:t>
                  </w:r>
                </w:p>
              </w:tc>
              <w:tc>
                <w:tcPr>
                  <w:tcW w:w="572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В</w:t>
                  </w:r>
                </w:p>
              </w:tc>
            </w:tr>
            <w:tr w:rsidR="00B408C3" w:rsidRPr="00374A74" w:rsidTr="00B408C3">
              <w:tc>
                <w:tcPr>
                  <w:tcW w:w="562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72" w:type="dxa"/>
                </w:tcPr>
                <w:p w:rsidR="00B408C3" w:rsidRDefault="00B408C3" w:rsidP="00B408C3">
                  <w:pPr>
                    <w:rPr>
                      <w:lang w:val="ru-RU"/>
                    </w:rPr>
                  </w:pPr>
                </w:p>
              </w:tc>
            </w:tr>
          </w:tbl>
          <w:p w:rsidR="00AD5D72" w:rsidRPr="00AD5D72" w:rsidRDefault="00AD5D72" w:rsidP="00AD5D72">
            <w:pPr>
              <w:rPr>
                <w:lang w:val="ru-RU"/>
              </w:rPr>
            </w:pPr>
            <w:r w:rsidRPr="00AD5D72">
              <w:rPr>
                <w:lang w:val="ru-RU"/>
              </w:rPr>
              <w:t>А) Mn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lang w:val="ru-RU"/>
              </w:rPr>
              <w:t>O</w:t>
            </w:r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1) +4</w:t>
            </w:r>
          </w:p>
          <w:p w:rsidR="00AD5D72" w:rsidRPr="00AD5D72" w:rsidRDefault="00AD5D72" w:rsidP="00AD5D72">
            <w:pPr>
              <w:rPr>
                <w:lang w:val="ru-RU"/>
              </w:rPr>
            </w:pPr>
            <w:r w:rsidRPr="00AD5D72">
              <w:rPr>
                <w:lang w:val="ru-RU"/>
              </w:rPr>
              <w:t>Б) HMnO</w:t>
            </w:r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2) +6</w:t>
            </w:r>
          </w:p>
          <w:p w:rsidR="00AD5D72" w:rsidRPr="00AD5D72" w:rsidRDefault="00AD5D72" w:rsidP="00AD5D72">
            <w:pPr>
              <w:rPr>
                <w:lang w:val="ru-RU"/>
              </w:rPr>
            </w:pPr>
            <w:r w:rsidRPr="00AD5D72">
              <w:rPr>
                <w:lang w:val="ru-RU"/>
              </w:rPr>
              <w:t>В) K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lang w:val="ru-RU"/>
              </w:rPr>
              <w:t>MnO</w:t>
            </w:r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3) +3</w:t>
            </w:r>
          </w:p>
          <w:p w:rsidR="00AD5D72" w:rsidRPr="00DA7330" w:rsidRDefault="00AD5D72" w:rsidP="00AD5D7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</w:t>
            </w:r>
            <w:r w:rsidRPr="00AD5D72">
              <w:rPr>
                <w:lang w:val="ru-RU"/>
              </w:rPr>
              <w:t>4) +7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C644F" w:rsidRPr="00603DD6" w:rsidRDefault="009C644F" w:rsidP="009C644F">
            <w:pPr>
              <w:spacing w:before="40" w:after="80"/>
              <w:rPr>
                <w:lang w:val="ru-RU"/>
              </w:rPr>
            </w:pPr>
            <w:r w:rsidRPr="009C644F">
              <w:rPr>
                <w:b/>
                <w:lang w:val="ru-RU"/>
              </w:rPr>
              <w:t>3.2</w:t>
            </w:r>
            <w:r w:rsidRPr="00603DD6">
              <w:rPr>
                <w:b/>
                <w:lang w:val="ru-RU"/>
              </w:rPr>
              <w:t>. Три элемента: два известны, третий ищем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известны</w:t>
            </w:r>
            <w:r w:rsidRPr="00603DD6">
              <w:rPr>
                <w:lang w:val="ru-RU"/>
              </w:rPr>
              <w:t xml:space="preserve">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</w:t>
            </w:r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Неизвестна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>. Составим баланс: 2·(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) + </w:t>
            </w:r>
            <w:r>
              <w:t>S</w:t>
            </w:r>
            <w:r w:rsidRPr="00603DD6">
              <w:rPr>
                <w:lang w:val="ru-RU"/>
              </w:rPr>
              <w:t xml:space="preserve"> + 4·(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) = 0. </w:t>
            </w:r>
            <w:r w:rsidRPr="008449C0">
              <w:rPr>
                <w:lang w:val="ru-RU"/>
              </w:rPr>
              <w:t xml:space="preserve">(2 + </w:t>
            </w:r>
            <w:r>
              <w:t>S</w:t>
            </w:r>
            <w:r w:rsidRPr="008449C0">
              <w:rPr>
                <w:lang w:val="ru-RU"/>
              </w:rPr>
              <w:t xml:space="preserve"> – 8 = 0)  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  <w:r w:rsidRPr="00603DD6">
              <w:rPr>
                <w:lang w:val="ru-RU"/>
              </w:rPr>
              <w:t>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>По такому же алгоритму: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HNO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>
              <w:t>N</w:t>
            </w:r>
            <w:r w:rsidRPr="00603DD6">
              <w:rPr>
                <w:lang w:val="ru-RU"/>
              </w:rPr>
              <w:t xml:space="preserve"> = _____.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CO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 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t>Na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CO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Na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9C644F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г)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>
              <w:t>PO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 </w:t>
            </w:r>
            <w:r>
              <w:t>P</w:t>
            </w:r>
            <w:r w:rsidRPr="00603DD6">
              <w:rPr>
                <w:lang w:val="ru-RU"/>
              </w:rPr>
              <w:t xml:space="preserve"> = _____.</w:t>
            </w:r>
          </w:p>
          <w:p w:rsidR="00277E77" w:rsidRDefault="00277E77" w:rsidP="00277E77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Определи степени окисления каждого элемента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9C644F" w:rsidRDefault="009C644F" w:rsidP="009C644F">
            <w:pPr>
              <w:rPr>
                <w:lang w:val="ru-RU"/>
              </w:rPr>
            </w:pPr>
          </w:p>
          <w:p w:rsidR="009C644F" w:rsidRPr="00603DD6" w:rsidRDefault="009C644F" w:rsidP="009C644F">
            <w:pPr>
              <w:rPr>
                <w:lang w:val="ru-RU"/>
              </w:rPr>
            </w:pPr>
            <w:r w:rsidRPr="009C644F">
              <w:rPr>
                <w:lang w:val="ru-RU"/>
              </w:rPr>
              <w:t>HMnO</w:t>
            </w:r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 xml:space="preserve">    H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PO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="00277E77" w:rsidRPr="00277E77">
              <w:rPr>
                <w:lang w:val="ru-RU"/>
              </w:rPr>
              <w:t xml:space="preserve"> </w:t>
            </w:r>
            <w:r w:rsidRPr="009C644F">
              <w:rPr>
                <w:lang w:val="ru-RU"/>
              </w:rPr>
              <w:t xml:space="preserve"> </w:t>
            </w:r>
            <w:r w:rsidR="00277E77">
              <w:t>Ca</w:t>
            </w:r>
            <w:r w:rsidRPr="009C644F">
              <w:rPr>
                <w:lang w:val="ru-RU"/>
              </w:rPr>
              <w:t>SiO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 </w:t>
            </w:r>
            <w:r w:rsidR="00277E77" w:rsidRPr="00277E77">
              <w:rPr>
                <w:lang w:val="ru-RU"/>
              </w:rPr>
              <w:t xml:space="preserve"> </w:t>
            </w:r>
            <w:r w:rsidRPr="009C644F">
              <w:rPr>
                <w:lang w:val="ru-RU"/>
              </w:rPr>
              <w:t>K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MnO</w:t>
            </w:r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 xml:space="preserve">   HClO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</w:t>
            </w:r>
            <w:r w:rsidR="00277E77">
              <w:rPr>
                <w:lang w:val="ru-RU"/>
              </w:rPr>
              <w:t xml:space="preserve">  </w:t>
            </w:r>
            <w:r w:rsidRPr="009C644F">
              <w:rPr>
                <w:lang w:val="ru-RU"/>
              </w:rPr>
              <w:t>K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Cr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O</w:t>
            </w:r>
            <w:r w:rsidRPr="009C644F">
              <w:rPr>
                <w:rFonts w:ascii="Cambria Math" w:hAnsi="Cambria Math" w:cs="Cambria Math"/>
                <w:lang w:val="ru-RU"/>
              </w:rPr>
              <w:t>₇</w:t>
            </w:r>
            <w:r w:rsidRPr="00277E77">
              <w:rPr>
                <w:lang w:val="ru-RU"/>
              </w:rPr>
              <w:t xml:space="preserve"> </w:t>
            </w:r>
            <w:r w:rsidRPr="009C644F">
              <w:rPr>
                <w:lang w:val="ru-RU"/>
              </w:rPr>
              <w:t>HBrO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="00277E77" w:rsidRPr="00277E77">
              <w:rPr>
                <w:lang w:val="ru-RU"/>
              </w:rPr>
              <w:t xml:space="preserve">  </w:t>
            </w:r>
            <w:r w:rsidRPr="009C644F">
              <w:rPr>
                <w:lang w:val="ru-RU"/>
              </w:rPr>
              <w:t>NaNO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</w:p>
          <w:p w:rsidR="00277E77" w:rsidRDefault="00277E77" w:rsidP="009C644F">
            <w:pPr>
              <w:spacing w:before="40" w:after="80"/>
              <w:rPr>
                <w:b/>
                <w:lang w:val="ru-RU"/>
              </w:rPr>
            </w:pPr>
          </w:p>
          <w:p w:rsidR="009C644F" w:rsidRPr="00603DD6" w:rsidRDefault="00277E77" w:rsidP="009C644F">
            <w:pPr>
              <w:spacing w:before="40" w:after="80"/>
              <w:rPr>
                <w:lang w:val="ru-RU"/>
              </w:rPr>
            </w:pPr>
            <w:r w:rsidRPr="009D02C1">
              <w:rPr>
                <w:b/>
                <w:lang w:val="ru-RU"/>
              </w:rPr>
              <w:t>3</w:t>
            </w:r>
            <w:r w:rsidR="009C644F" w:rsidRPr="00603DD6">
              <w:rPr>
                <w:b/>
                <w:lang w:val="ru-RU"/>
              </w:rPr>
              <w:t>.</w:t>
            </w:r>
            <w:r w:rsidRPr="009D02C1">
              <w:rPr>
                <w:b/>
                <w:lang w:val="ru-RU"/>
              </w:rPr>
              <w:t>3</w:t>
            </w:r>
            <w:r w:rsidR="009C644F" w:rsidRPr="00603DD6">
              <w:rPr>
                <w:b/>
                <w:lang w:val="ru-RU"/>
              </w:rPr>
              <w:t xml:space="preserve"> Вещества </w:t>
            </w:r>
            <w:r w:rsidR="009D02C1">
              <w:rPr>
                <w:b/>
                <w:lang w:val="ru-RU"/>
              </w:rPr>
              <w:t>«</w:t>
            </w:r>
            <w:r w:rsidR="009C644F" w:rsidRPr="00603DD6">
              <w:rPr>
                <w:b/>
                <w:lang w:val="ru-RU"/>
              </w:rPr>
              <w:t>со скобками</w:t>
            </w:r>
            <w:r w:rsidR="009D02C1">
              <w:rPr>
                <w:b/>
                <w:lang w:val="ru-RU"/>
              </w:rPr>
              <w:t>»</w:t>
            </w:r>
            <w:r w:rsidR="009C644F" w:rsidRPr="00603DD6">
              <w:rPr>
                <w:b/>
                <w:lang w:val="ru-RU"/>
              </w:rPr>
              <w:t>: один неизвестный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>Скобки показывают группу атомов. Индекс после скобок относится ко всей группе.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r>
              <w:t>C</w:t>
            </w:r>
            <w:r w:rsidR="009D02C1">
              <w:t>u</w:t>
            </w:r>
            <w:r w:rsidRPr="00603DD6">
              <w:rPr>
                <w:lang w:val="ru-RU"/>
              </w:rPr>
              <w:t>(</w:t>
            </w:r>
            <w:r>
              <w:t>OH</w:t>
            </w:r>
            <w:r w:rsidRPr="00603DD6">
              <w:rPr>
                <w:lang w:val="ru-RU"/>
              </w:rPr>
              <w:t>)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>
              <w:t>OH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группа</w:t>
            </w:r>
            <w:r w:rsidRPr="00603DD6">
              <w:rPr>
                <w:lang w:val="ru-RU"/>
              </w:rPr>
              <w:t xml:space="preserve"> </w:t>
            </w:r>
            <w:r>
              <w:t>OH</w:t>
            </w:r>
            <w:r w:rsidRPr="00603DD6">
              <w:rPr>
                <w:lang w:val="ru-RU"/>
              </w:rPr>
              <w:t xml:space="preserve"> имеет заряд </w:t>
            </w:r>
            <w:r w:rsidR="00404970">
              <w:rPr>
                <w:lang w:val="ru-RU"/>
              </w:rPr>
              <w:t>(</w:t>
            </w:r>
            <w:r w:rsidR="00404970">
              <w:rPr>
                <w:rFonts w:ascii="Cambria Math" w:hAnsi="Cambria Math" w:cs="Cambria Math"/>
                <w:lang w:val="ru-RU"/>
              </w:rPr>
              <w:t>1-)</w:t>
            </w:r>
            <w:r w:rsidRPr="00603DD6">
              <w:rPr>
                <w:lang w:val="ru-RU"/>
              </w:rPr>
              <w:t xml:space="preserve">, </w:t>
            </w:r>
            <w:r w:rsidRPr="00603DD6">
              <w:rPr>
                <w:rFonts w:cs="Arial"/>
                <w:lang w:val="ru-RU"/>
              </w:rPr>
              <w:t>две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группы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дают</w:t>
            </w:r>
            <w:r w:rsidRPr="00603DD6">
              <w:rPr>
                <w:lang w:val="ru-RU"/>
              </w:rPr>
              <w:t xml:space="preserve"> </w:t>
            </w:r>
            <w:r w:rsidR="00404970">
              <w:rPr>
                <w:rFonts w:ascii="Cambria Math" w:hAnsi="Cambria Math" w:cs="Cambria Math"/>
                <w:lang w:val="ru-RU"/>
              </w:rPr>
              <w:t>(2-)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—</w:t>
            </w:r>
            <w:r w:rsidRPr="00603DD6">
              <w:rPr>
                <w:lang w:val="ru-RU"/>
              </w:rPr>
              <w:t xml:space="preserve"> </w:t>
            </w:r>
            <w:r w:rsidR="00404970">
              <w:rPr>
                <w:lang w:val="ru-RU"/>
              </w:rPr>
              <w:t xml:space="preserve">у </w:t>
            </w:r>
            <w:r w:rsidR="00404970">
              <w:t>Cu</w:t>
            </w:r>
            <w:r w:rsidR="00404970" w:rsidRPr="00404970">
              <w:rPr>
                <w:lang w:val="ru-RU"/>
              </w:rPr>
              <w:t xml:space="preserve"> </w:t>
            </w:r>
            <w:r w:rsidR="00404970">
              <w:rPr>
                <w:lang w:val="ru-RU"/>
              </w:rPr>
              <w:t xml:space="preserve">должен быть </w:t>
            </w:r>
            <w:r w:rsidR="00404970" w:rsidRPr="00603DD6">
              <w:rPr>
                <w:rFonts w:ascii="Cambria Math" w:hAnsi="Cambria Math" w:cs="Cambria Math"/>
                <w:lang w:val="ru-RU"/>
              </w:rPr>
              <w:t>⁺</w:t>
            </w:r>
            <w:r w:rsidR="00404970" w:rsidRPr="00603DD6">
              <w:rPr>
                <w:rFonts w:cs="Arial"/>
                <w:lang w:val="ru-RU"/>
              </w:rPr>
              <w:t>²</w:t>
            </w:r>
            <w:r w:rsidR="00404970" w:rsidRPr="00603DD6">
              <w:rPr>
                <w:lang w:val="ru-RU"/>
              </w:rPr>
              <w:t xml:space="preserve"> </w:t>
            </w:r>
            <w:r w:rsidR="00404970">
              <w:rPr>
                <w:rFonts w:cs="Arial"/>
                <w:lang w:val="ru-RU"/>
              </w:rPr>
              <w:t>, чтоб</w:t>
            </w:r>
            <w:r w:rsidR="00404970"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баланс</w:t>
            </w:r>
            <w:r w:rsidRPr="00603DD6">
              <w:rPr>
                <w:lang w:val="ru-RU"/>
              </w:rPr>
              <w:t xml:space="preserve"> </w:t>
            </w:r>
            <w:r w:rsidR="00404970">
              <w:rPr>
                <w:lang w:val="ru-RU"/>
              </w:rPr>
              <w:t xml:space="preserve">был </w:t>
            </w:r>
            <w:r w:rsidRPr="00603DD6">
              <w:rPr>
                <w:rFonts w:cs="Arial"/>
                <w:lang w:val="ru-RU"/>
              </w:rPr>
              <w:t>выполнен</w:t>
            </w:r>
            <w:r w:rsidRPr="00603DD6">
              <w:rPr>
                <w:lang w:val="ru-RU"/>
              </w:rPr>
              <w:t>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Fe</w:t>
            </w:r>
            <w:r w:rsidRPr="00603DD6">
              <w:rPr>
                <w:lang w:val="ru-RU"/>
              </w:rPr>
              <w:t>(</w:t>
            </w:r>
            <w:r>
              <w:t>OH</w:t>
            </w:r>
            <w:r w:rsidRPr="00603DD6">
              <w:rPr>
                <w:lang w:val="ru-RU"/>
              </w:rPr>
              <w:t>)</w:t>
            </w:r>
            <w:r w:rsidR="00404970" w:rsidRPr="00404970">
              <w:rPr>
                <w:rFonts w:ascii="Cambria Math" w:hAnsi="Cambria Math" w:cs="Cambria Math"/>
                <w:vertAlign w:val="subscript"/>
                <w:lang w:val="ru-RU"/>
              </w:rPr>
              <w:t>3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Fe</w:t>
            </w:r>
            <w:r w:rsidRPr="00603DD6">
              <w:rPr>
                <w:lang w:val="ru-RU"/>
              </w:rPr>
              <w:t xml:space="preserve"> = _____.</w:t>
            </w:r>
          </w:p>
          <w:p w:rsidR="009C644F" w:rsidRPr="00603DD6" w:rsidRDefault="009C644F" w:rsidP="009C644F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C</w:t>
            </w:r>
            <w:r w:rsidR="00404970">
              <w:t>r</w:t>
            </w:r>
            <w:r w:rsidRPr="00603DD6">
              <w:rPr>
                <w:lang w:val="ru-RU"/>
              </w:rPr>
              <w:t>(</w:t>
            </w:r>
            <w:r>
              <w:t>OH</w:t>
            </w:r>
            <w:r w:rsidRPr="00603DD6">
              <w:rPr>
                <w:lang w:val="ru-RU"/>
              </w:rPr>
              <w:t>)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C</w:t>
            </w:r>
            <w:r w:rsidR="00404970">
              <w:t>r</w:t>
            </w:r>
            <w:r w:rsidRPr="00603DD6">
              <w:rPr>
                <w:lang w:val="ru-RU"/>
              </w:rPr>
              <w:t xml:space="preserve"> = _____.</w:t>
            </w:r>
          </w:p>
          <w:p w:rsidR="009C644F" w:rsidRPr="009C644F" w:rsidRDefault="009C644F" w:rsidP="009C644F">
            <w:pPr>
              <w:rPr>
                <w:lang w:val="ru-RU"/>
              </w:rPr>
            </w:pPr>
            <w:r w:rsidRPr="009C644F">
              <w:rPr>
                <w:lang w:val="ru-RU"/>
              </w:rPr>
              <w:t xml:space="preserve">в) </w:t>
            </w:r>
            <w:r>
              <w:t>Al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(</w:t>
            </w:r>
            <w:r>
              <w:t>SO</w:t>
            </w:r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>)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: </w:t>
            </w:r>
            <w:r>
              <w:t>Al</w:t>
            </w:r>
            <w:r w:rsidRPr="009C644F">
              <w:rPr>
                <w:lang w:val="ru-RU"/>
              </w:rPr>
              <w:t xml:space="preserve"> = </w:t>
            </w:r>
            <w:r w:rsidRPr="009C644F">
              <w:rPr>
                <w:rFonts w:ascii="Cambria Math" w:hAnsi="Cambria Math" w:cs="Cambria Math"/>
                <w:lang w:val="ru-RU"/>
              </w:rPr>
              <w:t>⁺</w:t>
            </w:r>
            <w:r w:rsidRPr="009C644F">
              <w:rPr>
                <w:rFonts w:cs="Arial"/>
                <w:lang w:val="ru-RU"/>
              </w:rPr>
              <w:t>³</w:t>
            </w:r>
            <w:r w:rsidRPr="009C644F">
              <w:rPr>
                <w:lang w:val="ru-RU"/>
              </w:rPr>
              <w:t xml:space="preserve">, </w:t>
            </w:r>
            <w:r>
              <w:t>O</w:t>
            </w:r>
            <w:r w:rsidRPr="009C644F">
              <w:rPr>
                <w:lang w:val="ru-RU"/>
              </w:rPr>
              <w:t xml:space="preserve"> = </w:t>
            </w:r>
            <w:r w:rsidRPr="009C644F">
              <w:rPr>
                <w:rFonts w:ascii="Cambria Math" w:hAnsi="Cambria Math" w:cs="Cambria Math"/>
                <w:lang w:val="ru-RU"/>
              </w:rPr>
              <w:t>⁻</w:t>
            </w:r>
            <w:r w:rsidRPr="009C644F">
              <w:rPr>
                <w:rFonts w:cs="Arial"/>
                <w:lang w:val="ru-RU"/>
              </w:rPr>
              <w:t>²</w:t>
            </w:r>
            <w:r w:rsidRPr="009C644F">
              <w:rPr>
                <w:lang w:val="ru-RU"/>
              </w:rPr>
              <w:t xml:space="preserve"> </w:t>
            </w:r>
            <w:r w:rsidRPr="009C644F">
              <w:rPr>
                <w:rFonts w:cs="Arial"/>
                <w:lang w:val="ru-RU"/>
              </w:rPr>
              <w:t>→</w:t>
            </w:r>
            <w:r w:rsidRPr="009C644F">
              <w:rPr>
                <w:lang w:val="ru-RU"/>
              </w:rPr>
              <w:t xml:space="preserve"> </w:t>
            </w:r>
            <w:r>
              <w:t>S</w:t>
            </w:r>
            <w:r w:rsidRPr="009C644F">
              <w:rPr>
                <w:lang w:val="ru-RU"/>
              </w:rPr>
              <w:t xml:space="preserve"> = _____.</w:t>
            </w:r>
          </w:p>
          <w:p w:rsidR="00404970" w:rsidRDefault="00404970" w:rsidP="00404970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Определи степени окисления каждого элемента</w:t>
            </w:r>
            <w:r w:rsidRPr="00404970">
              <w:rPr>
                <w:b/>
                <w:bCs/>
                <w:lang w:val="ru-RU"/>
              </w:rPr>
              <w:t>(**)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C528A2" w:rsidRDefault="00C528A2" w:rsidP="009C644F">
            <w:pPr>
              <w:rPr>
                <w:lang w:val="ru-RU"/>
              </w:rPr>
            </w:pPr>
          </w:p>
          <w:p w:rsidR="00AD5D72" w:rsidRPr="00B408C3" w:rsidRDefault="00404970" w:rsidP="00AD5D72">
            <w:pPr>
              <w:rPr>
                <w:rFonts w:ascii="Cambria Math" w:hAnsi="Cambria Math" w:cs="Cambria Math"/>
                <w:lang w:val="ru-RU"/>
              </w:rPr>
            </w:pPr>
            <w:r w:rsidRPr="00AD5D72">
              <w:rPr>
                <w:rFonts w:cs="Arial"/>
                <w:lang w:val="ru-RU"/>
              </w:rPr>
              <w:t>Ca</w:t>
            </w:r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rFonts w:cs="Arial"/>
                <w:lang w:val="ru-RU"/>
              </w:rPr>
              <w:t>(PO</w:t>
            </w:r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rFonts w:cs="Arial"/>
                <w:lang w:val="ru-RU"/>
              </w:rPr>
              <w:tab/>
            </w:r>
            <w:r w:rsidR="00AD5D72" w:rsidRPr="00AD5D72">
              <w:rPr>
                <w:rFonts w:cs="Arial"/>
              </w:rPr>
              <w:t>Al</w:t>
            </w:r>
            <w:r w:rsidRPr="00AD5D72">
              <w:rPr>
                <w:rFonts w:cs="Arial"/>
                <w:lang w:val="ru-RU"/>
              </w:rPr>
              <w:t>(NO</w:t>
            </w:r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rFonts w:cs="Arial"/>
                <w:lang w:val="ru-RU"/>
              </w:rPr>
              <w:t>)</w:t>
            </w:r>
            <w:r w:rsidR="00AD5D72" w:rsidRPr="00AD5D72">
              <w:rPr>
                <w:rFonts w:cs="Arial"/>
                <w:vertAlign w:val="subscript"/>
                <w:lang w:val="ru-RU"/>
              </w:rPr>
              <w:t>3</w:t>
            </w:r>
            <w:r w:rsidRPr="00AD5D72">
              <w:rPr>
                <w:rFonts w:cs="Arial"/>
                <w:lang w:val="ru-RU"/>
              </w:rPr>
              <w:t xml:space="preserve">   Ca(ClO)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rFonts w:cs="Arial"/>
                <w:lang w:val="ru-RU"/>
              </w:rPr>
              <w:t xml:space="preserve">        </w:t>
            </w:r>
            <w:r w:rsidR="00AD5D72">
              <w:rPr>
                <w:rFonts w:cs="Arial"/>
              </w:rPr>
              <w:t>Mg</w:t>
            </w:r>
            <w:r w:rsidR="00AD5D72" w:rsidRPr="00AD5D72">
              <w:rPr>
                <w:rFonts w:cs="Arial"/>
                <w:lang w:val="ru-RU"/>
              </w:rPr>
              <w:t>(NO</w:t>
            </w:r>
            <w:r w:rsidR="00AD5D72" w:rsidRPr="00AD5D72">
              <w:rPr>
                <w:rFonts w:ascii="Cambria Math" w:hAnsi="Cambria Math" w:cs="Cambria Math"/>
                <w:lang w:val="ru-RU"/>
              </w:rPr>
              <w:t>₂</w:t>
            </w:r>
            <w:r w:rsidR="00AD5D72" w:rsidRPr="00AD5D72">
              <w:rPr>
                <w:rFonts w:cs="Arial"/>
                <w:lang w:val="ru-RU"/>
              </w:rPr>
              <w:t>)</w:t>
            </w:r>
            <w:r w:rsidR="00AD5D72" w:rsidRPr="00AD5D72">
              <w:rPr>
                <w:rFonts w:ascii="Cambria Math" w:hAnsi="Cambria Math" w:cs="Cambria Math"/>
                <w:lang w:val="ru-RU"/>
              </w:rPr>
              <w:t>₂</w:t>
            </w:r>
            <w:r w:rsidR="00AD5D72" w:rsidRPr="00AD5D72">
              <w:rPr>
                <w:rFonts w:cs="Arial"/>
                <w:lang w:val="ru-RU"/>
              </w:rPr>
              <w:t xml:space="preserve">     </w:t>
            </w:r>
            <w:r w:rsidRPr="00AD5D72">
              <w:rPr>
                <w:rFonts w:cs="Arial"/>
                <w:lang w:val="ru-RU"/>
              </w:rPr>
              <w:t>Ba(ClO</w:t>
            </w:r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</w:p>
          <w:p w:rsidR="00AD5D72" w:rsidRPr="00603DD6" w:rsidRDefault="00B408C3" w:rsidP="00AD5D72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3.4</w:t>
            </w:r>
            <w:r w:rsidR="00AD5D72" w:rsidRPr="00603DD6">
              <w:rPr>
                <w:b/>
                <w:lang w:val="ru-RU"/>
              </w:rPr>
              <w:t>. Заряд многоатомного иона</w:t>
            </w:r>
            <w:r>
              <w:rPr>
                <w:b/>
                <w:lang w:val="ru-RU"/>
              </w:rPr>
              <w:t xml:space="preserve"> (см.в таблицу растворимости)</w:t>
            </w:r>
            <w:r w:rsidRPr="00603DD6">
              <w:rPr>
                <w:lang w:val="ru-RU"/>
              </w:rPr>
              <w:t xml:space="preserve"> У иона 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B408C3">
              <w:rPr>
                <w:rFonts w:cs="Arial"/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сумма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степеней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окисления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равна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не</w:t>
            </w:r>
            <w:r w:rsidRPr="00603DD6">
              <w:rPr>
                <w:lang w:val="ru-RU"/>
              </w:rPr>
              <w:t xml:space="preserve"> 0, </w:t>
            </w:r>
            <w:r w:rsidRPr="00603DD6">
              <w:rPr>
                <w:rFonts w:cs="Arial"/>
                <w:lang w:val="ru-RU"/>
              </w:rPr>
              <w:t>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заряду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иона</w:t>
            </w:r>
            <w:r w:rsidRPr="00603DD6">
              <w:rPr>
                <w:lang w:val="ru-RU"/>
              </w:rPr>
              <w:t>: 2</w:t>
            </w:r>
            <w:r>
              <w:rPr>
                <w:lang w:val="ru-RU"/>
              </w:rPr>
              <w:t>-</w:t>
            </w:r>
            <w:r w:rsidRPr="00603DD6">
              <w:rPr>
                <w:lang w:val="ru-RU"/>
              </w:rPr>
              <w:t xml:space="preserve">. Поэтому </w:t>
            </w:r>
            <w:r>
              <w:t>S</w:t>
            </w:r>
            <w:r w:rsidRPr="00603DD6">
              <w:rPr>
                <w:lang w:val="ru-RU"/>
              </w:rPr>
              <w:t xml:space="preserve"> + 4·(−2) = −2, </w:t>
            </w:r>
            <w:r>
              <w:rPr>
                <w:lang w:val="ru-RU"/>
              </w:rPr>
              <w:t xml:space="preserve">    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  <w:r w:rsidRPr="00603DD6">
              <w:rPr>
                <w:lang w:val="ru-RU"/>
              </w:rPr>
              <w:t>.</w:t>
            </w:r>
          </w:p>
          <w:p w:rsidR="00AD5D72" w:rsidRPr="00603DD6" w:rsidRDefault="00AD5D72" w:rsidP="00AD5D72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 w:rsidR="00B408C3">
              <w:rPr>
                <w:lang w:val="ru-RU"/>
              </w:rPr>
              <w:t>(</w:t>
            </w:r>
            <w:r>
              <w:t>NO</w:t>
            </w:r>
            <w:r w:rsidRPr="00603DD6">
              <w:rPr>
                <w:lang w:val="ru-RU"/>
              </w:rPr>
              <w:t>₃</w:t>
            </w:r>
            <w:r w:rsidR="00B408C3">
              <w:rPr>
                <w:lang w:val="ru-RU"/>
              </w:rPr>
              <w:t>)</w:t>
            </w:r>
            <w:r w:rsidR="00B408C3">
              <w:rPr>
                <w:vertAlign w:val="superscript"/>
                <w:lang w:val="ru-RU"/>
              </w:rPr>
              <w:t xml:space="preserve">1-    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N</w:t>
            </w:r>
            <w:r w:rsidRPr="00603DD6">
              <w:rPr>
                <w:lang w:val="ru-RU"/>
              </w:rPr>
              <w:t xml:space="preserve"> = _____.</w:t>
            </w:r>
          </w:p>
          <w:p w:rsidR="00AD5D72" w:rsidRPr="00603DD6" w:rsidRDefault="00AD5D72" w:rsidP="00AD5D72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 w:rsidR="00B408C3"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₃</w:t>
            </w:r>
            <w:r w:rsidR="00B408C3">
              <w:rPr>
                <w:lang w:val="ru-RU"/>
              </w:rPr>
              <w:t>)</w:t>
            </w:r>
            <w:r w:rsidR="00B408C3" w:rsidRPr="00B408C3">
              <w:rPr>
                <w:vertAlign w:val="superscript"/>
                <w:lang w:val="ru-RU"/>
              </w:rPr>
              <w:t>2-</w:t>
            </w:r>
            <w:r w:rsidR="00B408C3">
              <w:rPr>
                <w:lang w:val="ru-RU"/>
              </w:rPr>
              <w:t xml:space="preserve">   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S</w:t>
            </w:r>
            <w:r w:rsidRPr="00603DD6">
              <w:rPr>
                <w:lang w:val="ru-RU"/>
              </w:rPr>
              <w:t xml:space="preserve"> = _____.</w:t>
            </w:r>
          </w:p>
          <w:p w:rsidR="00AD5D72" w:rsidRPr="00603DD6" w:rsidRDefault="00AD5D72" w:rsidP="00AD5D72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 w:rsidR="00B408C3">
              <w:rPr>
                <w:lang w:val="ru-RU"/>
              </w:rPr>
              <w:t>(</w:t>
            </w:r>
            <w:r>
              <w:t>CO</w:t>
            </w:r>
            <w:r w:rsidRPr="00603DD6">
              <w:rPr>
                <w:lang w:val="ru-RU"/>
              </w:rPr>
              <w:t>₃</w:t>
            </w:r>
            <w:r w:rsidR="00B408C3">
              <w:rPr>
                <w:lang w:val="ru-RU"/>
              </w:rPr>
              <w:t>)</w:t>
            </w:r>
            <w:r w:rsidR="00B408C3" w:rsidRPr="00B408C3">
              <w:rPr>
                <w:vertAlign w:val="superscript"/>
                <w:lang w:val="ru-RU"/>
              </w:rPr>
              <w:t>2-</w:t>
            </w:r>
            <w:r w:rsidR="00B408C3">
              <w:rPr>
                <w:lang w:val="ru-RU"/>
              </w:rPr>
              <w:t xml:space="preserve">   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404970" w:rsidRPr="009C644F" w:rsidRDefault="00AD5D72" w:rsidP="00404970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г) </w:t>
            </w:r>
            <w:r w:rsidR="00B408C3">
              <w:rPr>
                <w:lang w:val="ru-RU"/>
              </w:rPr>
              <w:t>(</w:t>
            </w:r>
            <w:r>
              <w:t>PO</w:t>
            </w:r>
            <w:r w:rsidRPr="00603DD6">
              <w:rPr>
                <w:lang w:val="ru-RU"/>
              </w:rPr>
              <w:t>₄</w:t>
            </w:r>
            <w:r w:rsidR="00B408C3">
              <w:rPr>
                <w:lang w:val="ru-RU"/>
              </w:rPr>
              <w:t>)</w:t>
            </w:r>
            <w:r w:rsidR="00B408C3">
              <w:rPr>
                <w:vertAlign w:val="superscript"/>
                <w:lang w:val="ru-RU"/>
              </w:rPr>
              <w:t>3-</w:t>
            </w:r>
            <w:r w:rsidR="00B408C3">
              <w:rPr>
                <w:lang w:val="ru-RU"/>
              </w:rPr>
              <w:t xml:space="preserve">   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P</w:t>
            </w:r>
            <w:r w:rsidRPr="00603DD6">
              <w:rPr>
                <w:lang w:val="ru-RU"/>
              </w:rPr>
              <w:t xml:space="preserve"> = _____.</w:t>
            </w:r>
          </w:p>
        </w:tc>
      </w:tr>
    </w:tbl>
    <w:p w:rsidR="002C7350" w:rsidRPr="00DA7330" w:rsidRDefault="002C7350" w:rsidP="0070741F">
      <w:pPr>
        <w:rPr>
          <w:lang w:val="ru-RU"/>
        </w:rPr>
      </w:pPr>
    </w:p>
    <w:sectPr w:rsidR="002C7350" w:rsidRPr="00DA7330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608" w:rsidRDefault="00FE3608">
      <w:pPr>
        <w:spacing w:after="0"/>
      </w:pPr>
      <w:r>
        <w:separator/>
      </w:r>
    </w:p>
  </w:endnote>
  <w:endnote w:type="continuationSeparator" w:id="0">
    <w:p w:rsidR="00FE3608" w:rsidRDefault="00FE3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608" w:rsidRDefault="00FE3608">
      <w:pPr>
        <w:spacing w:after="0"/>
      </w:pPr>
      <w:r>
        <w:separator/>
      </w:r>
    </w:p>
  </w:footnote>
  <w:footnote w:type="continuationSeparator" w:id="0">
    <w:p w:rsidR="00FE3608" w:rsidRDefault="00FE36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7E77"/>
    <w:rsid w:val="0029639D"/>
    <w:rsid w:val="002C7350"/>
    <w:rsid w:val="00326F90"/>
    <w:rsid w:val="00374A74"/>
    <w:rsid w:val="00404970"/>
    <w:rsid w:val="00430466"/>
    <w:rsid w:val="005358AF"/>
    <w:rsid w:val="0070741F"/>
    <w:rsid w:val="00724239"/>
    <w:rsid w:val="00770B63"/>
    <w:rsid w:val="008449C0"/>
    <w:rsid w:val="008B009E"/>
    <w:rsid w:val="00924D0D"/>
    <w:rsid w:val="009C644F"/>
    <w:rsid w:val="009D02C1"/>
    <w:rsid w:val="00AA1D8D"/>
    <w:rsid w:val="00AD5D72"/>
    <w:rsid w:val="00B408C3"/>
    <w:rsid w:val="00B47730"/>
    <w:rsid w:val="00B65DD8"/>
    <w:rsid w:val="00C528A2"/>
    <w:rsid w:val="00CB0664"/>
    <w:rsid w:val="00DA7330"/>
    <w:rsid w:val="00FC693F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9F313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F4019F-117E-4F5C-84DC-52B49E69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9</cp:revision>
  <dcterms:created xsi:type="dcterms:W3CDTF">2013-12-23T23:15:00Z</dcterms:created>
  <dcterms:modified xsi:type="dcterms:W3CDTF">2026-08-23T13:18:00Z</dcterms:modified>
  <cp:category/>
</cp:coreProperties>
</file>